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5390038" name="e1ed8e70-62ff-11f0-87a4-959082e297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046256" name="e1ed8e70-62ff-11f0-87a4-959082e2972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0862672" name="ebfb68b0-62ff-11f0-a978-11127d2dcd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632806" name="ebfb68b0-62ff-11f0-a978-11127d2dcd0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0938282" name="f5840d60-62ff-11f0-b94b-0b144cb8d4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404450" name="f5840d60-62ff-11f0-b94b-0b144cb8d4b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7415510" name="f9883080-62ff-11f0-812d-2d396e108f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268312" name="f9883080-62ff-11f0-812d-2d396e108fd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5460166" name="09412720-6300-11f0-81ad-dd48d6858b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699143" name="09412720-6300-11f0-81ad-dd48d6858be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0568825" name="0d604c50-6300-11f0-a7df-137417e706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378427" name="0d604c50-6300-11f0-a7df-137417e7063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29110" name="179e5e50-6300-11f0-a574-d172b9f72b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245978" name="179e5e50-6300-11f0-a574-d172b9f72ba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9969928" name="1dd91080-6300-11f0-858c-2f9842b0bd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886229" name="1dd91080-6300-11f0-858c-2f9842b0bde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396343" name="1af709c0-6301-11f0-94ff-b5ee7103aa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427343" name="1af709c0-6301-11f0-94ff-b5ee7103aaf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3750032" name="257de490-6301-11f0-9fc9-81d29f5d5f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314513" name="257de490-6301-11f0-9fc9-81d29f5d5f3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3442851" name="3789cbe0-6301-11f0-b92e-bf98935390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052825" name="3789cbe0-6301-11f0-b92e-bf98935390a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4538979" name="3c739410-6301-11f0-9294-8b102301e0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655133" name="3c739410-6301-11f0-9294-8b102301e09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7517700" name="4944ad00-6301-11f0-b4f5-3933fc5ca1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779221" name="4944ad00-6301-11f0-b4f5-3933fc5ca10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7866042" name="4eecbc20-6301-11f0-bb45-7142afe826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784416" name="4eecbc20-6301-11f0-bb45-7142afe8263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6699497" name="622fc3e0-6301-11f0-8392-7b31479e1a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604310" name="622fc3e0-6301-11f0-8392-7b31479e1a3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9304950" name="662037f0-6301-11f0-ab25-8fc26e0209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35675" name="662037f0-6301-11f0-ab25-8fc26e0209b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EG /OG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8627478" name="77b4d6f0-6302-11f0-98fd-bbc935bb17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038349" name="77b4d6f0-6302-11f0-98fd-bbc935bb17c6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831554" name="92451250-6302-11f0-937f-fd7829039b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743835" name="92451250-6302-11f0-937f-fd7829039ba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/ Treppenhaus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1108021" name="9a2d2660-6302-11f0-a615-d1f41628bb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420757" name="9a2d2660-6302-11f0-a615-d1f41628bbe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3351509" name="63e7ccc0-6304-11f0-8cd2-311882878d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520664" name="63e7ccc0-6304-11f0-8cd2-311882878d7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0073515" name="0b1e4430-6303-11f0-b194-05cc88eaf4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284121" name="0b1e4430-6303-11f0-b194-05cc88eaf46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0375828" name="110a1310-6303-11f0-b074-4fcec9b295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106990" name="110a1310-6303-11f0-b074-4fcec9b2951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1417094" name="21810280-6303-11f0-8589-0f81a0b00f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953251" name="21810280-6303-11f0-8589-0f81a0b00f5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1732052" name="349929b0-6303-11f0-9821-bd136cb914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770805" name="349929b0-6303-11f0-9821-bd136cb9144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8876562" name="af802cf0-6303-11f0-82bd-39e6a43f8a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233729" name="af802cf0-6303-11f0-82bd-39e6a43f8a4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6550781" name="b87480e0-6303-11f0-a3ad-69db63c20b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418815" name="b87480e0-6303-11f0-a3ad-69db63c20bf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060299" name="0858f7c0-6305-11f0-8663-6bd5f8a89f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678806" name="0858f7c0-6305-11f0-8663-6bd5f8a89f39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6449738" name="0c59e690-6305-11f0-b7d4-71601960c6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742189" name="0c59e690-6305-11f0-b7d4-71601960c69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1799788" name="1b10d680-6305-11f0-85e7-e9b8404e6e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587962" name="1b10d680-6305-11f0-85e7-e9b8404e6e9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8821868" name="21f66eb0-6305-11f0-a819-4184a9ddd0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72270" name="21f66eb0-6305-11f0-a819-4184a9ddd05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4426854" name="321e05a0-6305-11f0-902a-95abe8fa6f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494031" name="321e05a0-6305-11f0-902a-95abe8fa6fc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6317519" name="35eaec20-6305-11f0-ad03-d3230606e4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088278" name="35eaec20-6305-11f0-ad03-d3230606e4d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6306412" name="2372e010-6306-11f0-93bc-d5f7162fa4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9038049" name="2372e010-6306-11f0-93bc-d5f7162fa41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8283764" name="29e236d0-6306-11f0-a1a8-eb7ae0c591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125591" name="29e236d0-6306-11f0-a1a8-eb7ae0c591f4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4276075" name="334d1a50-6306-11f0-8281-c79cc1d3d3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225913" name="334d1a50-6306-11f0-8281-c79cc1d3d3d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3190909" name="414b1a80-6306-11f0-a71e-d1ec5a5beb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304286" name="414b1a80-6306-11f0-a71e-d1ec5a5beb76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2887703" name="697eda00-6306-11f0-be0c-b75b8a6cf7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985535" name="697eda00-6306-11f0-be0c-b75b8a6cf78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7583815" name="7037e3f0-6306-11f0-9119-85479554fa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175372" name="7037e3f0-6306-11f0-9119-85479554fac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6251745" name="04fa2a70-6307-11f0-a2ce-5b3b129eb7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784841" name="04fa2a70-6307-11f0-a2ce-5b3b129eb739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9541169" name="096cede0-6307-11f0-8f95-cb34737e15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330831" name="096cede0-6307-11f0-8f95-cb34737e158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Hargartenstrasse 9, 5703 Seon</w:t>
          </w:r>
        </w:p>
        <w:p>
          <w:pPr>
            <w:spacing w:before="0" w:after="0"/>
          </w:pPr>
          <w:r>
            <w:t>399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