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Weyermühlestrasse 17, 5630 Muri (Aargau) Aargau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7254074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181906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