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(elastische) Bodenbeläge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97841653" name="8a6f3720-6b9c-11f0-be36-61c1a4a8db4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94964741" name="8a6f3720-6b9c-11f0-be36-61c1a4a8db4a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38590692" name="926f18f0-6b9c-11f0-8ca7-1d39b7c591c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81365934" name="926f18f0-6b9c-11f0-8ca7-1d39b7c591ce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Treppenhaus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Klebstoffe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46501990" name="f1cd0c70-6b9d-11f0-a1cb-71f12674248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68783160" name="f1cd0c70-6b9d-11f0-a1cb-71f126742488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110737292" name="f90f91b0-6b9d-11f0-8dc7-3169ca36ecb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45764921" name="f90f91b0-6b9d-11f0-8dc7-3169ca36ecbe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Weyermühlestrasse 17, 5630 Muri (Aargau) Aargau</w:t>
          </w:r>
        </w:p>
        <w:p>
          <w:pPr>
            <w:spacing w:before="0" w:after="0"/>
          </w:pPr>
          <w:r>
            <w:t>419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