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Weyermühlestrasse 17, 5630 Muri (Aargau) Aargau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419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41259873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6426373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