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071235" name="8a6f3720-6b9c-11f0-be36-61c1a4a8db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7051160" name="8a6f3720-6b9c-11f0-be36-61c1a4a8db4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894850" name="926f18f0-6b9c-11f0-8ca7-1d39b7c591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1977587" name="926f18f0-6b9c-11f0-8ca7-1d39b7c591c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4214405" name="f1cd0c70-6b9d-11f0-a1cb-71f1267424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8933840" name="f1cd0c70-6b9d-11f0-a1cb-71f12674248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6999398" name="f90f91b0-6b9d-11f0-8dc7-3169ca36ec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2665918" name="f90f91b0-6b9d-11f0-8dc7-3169ca36ecb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Weyermühlestrasse 17, 5630 Muri (Aargau) Aargau</w:t>
          </w:r>
        </w:p>
        <w:p>
          <w:pPr>
            <w:spacing w:before="0" w:after="0"/>
          </w:pPr>
          <w:r>
            <w:t>419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