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Herren Garderobe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7918661" name="df236810-6ba9-11f0-823f-0db321c3cb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091633" name="df236810-6ba9-11f0-823f-0db321c3cbc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9554234" name="e4f2d550-6ba9-11f0-88c9-f762b80744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6978059" name="e4f2d550-6ba9-11f0-88c9-f762b807446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 Garderobe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9332185" name="7e20b350-6baa-11f0-85f7-9d8266dad1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577866" name="7e20b350-6baa-11f0-85f7-9d8266dad1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6661260" name="88284c00-6baa-11f0-859f-0b87ba9a3f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9531482" name="88284c00-6baa-11f0-859f-0b87ba9a3f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 Garderobe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57569" name="f3559550-6baa-11f0-a701-0fce88a591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298982" name="f3559550-6baa-11f0-a701-0fce88a5911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754079" name="fa3ed700-6baa-11f0-8ca2-f7217c9653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814582" name="fa3ed700-6baa-11f0-8ca2-f7217c96537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Damen Garderobe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Säule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/ Säule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9378640" name="c92e74d0-6bab-11f0-a8ea-d5edac8cf1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353738" name="c92e74d0-6bab-11f0-a8ea-d5edac8cf12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132785" name="d0ac7c70-6bab-11f0-80df-e5c29fc91c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076648" name="d0ac7c70-6bab-11f0-80df-e5c29fc91c9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Damen Garderobe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004257" name="3404c480-6bac-11f0-8774-2bc725942c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049946" name="3404c480-6bac-11f0-8774-2bc725942c4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6418242" name="37e46fb0-6bac-11f0-86fa-7927987792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974731" name="37e46fb0-6bac-11f0-86fa-79279877921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