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Ebisquare Str. 1, 6030 Ebikon</w:t>
          </w:r>
        </w:p>
        <w:p>
          <w:pPr>
            <w:spacing w:before="0" w:after="0"/>
          </w:pPr>
          <w:r>
            <w:t>420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