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Herren Garderobe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56009216" name="df236810-6ba9-11f0-823f-0db321c3cbc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0658942" name="df236810-6ba9-11f0-823f-0db321c3cbc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40935352" name="e4f2d550-6ba9-11f0-88c9-f762b807446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3570524" name="e4f2d550-6ba9-11f0-88c9-f762b807446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Kinder Garderobe </w:t>
            </w:r>
          </w:p>
          <w:p>
            <w:pPr>
              <w:spacing w:before="0" w:after="0"/>
            </w:pPr>
            <w:r>
              <w:t>1.OG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7114732" name="7e20b350-6baa-11f0-85f7-9d8266dad1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3613838" name="7e20b350-6baa-11f0-85f7-9d8266dad1b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3063361" name="88284c00-6baa-11f0-859f-0b87ba9a3f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8606533" name="88284c00-6baa-11f0-859f-0b87ba9a3f4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Kinder Garderobe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42890192" name="f3559550-6baa-11f0-a701-0fce88a5911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9943054" name="f3559550-6baa-11f0-a701-0fce88a5911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56217610" name="fa3ed700-6baa-11f0-8ca2-f7217c96537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91017" name="fa3ed700-6baa-11f0-8ca2-f7217c96537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Damen Garderobe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Säule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Wand / Säule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81810074" name="c92e74d0-6bab-11f0-a8ea-d5edac8cf12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8809639" name="c92e74d0-6bab-11f0-a8ea-d5edac8cf126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9860312" name="d0ac7c70-6bab-11f0-80df-e5c29fc91c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860334" name="d0ac7c70-6bab-11f0-80df-e5c29fc91c9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Damen Garderobe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8056450" name="3404c480-6bac-11f0-8774-2bc725942c4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1936865" name="3404c480-6bac-11f0-8774-2bc725942c48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7076620" name="37e46fb0-6bac-11f0-86fa-79279877921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4844642" name="37e46fb0-6bac-11f0-86fa-79279877921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Ebisquare Str. 1, 6030 Ebikon</w:t>
          </w:r>
        </w:p>
        <w:p>
          <w:pPr>
            <w:spacing w:before="0" w:after="0"/>
          </w:pPr>
          <w:r>
            <w:t>420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