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Glärnischstrasse 6, 8307 Effretikon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418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06293886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9699423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