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3023104" name="43228c60-6b87-11f0-a737-9d2a26253a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540542" name="43228c60-6b87-11f0-a737-9d2a26253a5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0800704" name="46526f90-6b87-11f0-9bd0-cdaf52caab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69120" name="46526f90-6b87-11f0-9bd0-cdaf52caabf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706913" name="5092f290-6b87-11f0-aa1a-937597b7bf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731684" name="5092f290-6b87-11f0-aa1a-937597b7bfc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552721" name="561f3c50-6b87-11f0-aa72-dd16d933d8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915136" name="561f3c50-6b87-11f0-aa72-dd16d933d83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046014" name="a4a69430-6b88-11f0-ab91-a3a8322050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745380" name="a4a69430-6b88-11f0-ab91-a3a83220509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058526" name="aa68bb00-6b88-11f0-9434-95dd54e874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92571" name="aa68bb00-6b88-11f0-9434-95dd54e8743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6357388" name="be95fbb0-6b88-11f0-8f5b-55250537e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508438" name="be95fbb0-6b88-11f0-8f5b-55250537ef5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121910" name="c63965a0-6b88-11f0-baf1-839875b9fb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478569" name="c63965a0-6b88-11f0-baf1-839875b9fb9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Beide Schlafzimmer </w:t>
            </w:r>
          </w:p>
          <w:p>
            <w:pPr>
              <w:spacing w:before="0" w:after="0"/>
            </w:pPr>
            <w:r>
              <w:t>OG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767660" name="dc871550-6b88-11f0-b5cb-41806e362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969825" name="dc871550-6b88-11f0-b5cb-41806e36268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465468" name="e86801e0-6b88-11f0-8b54-79333641d5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84404" name="e86801e0-6b88-11f0-8b54-79333641d5b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4579779" name="10e4b140-6b89-11f0-aa1d-77cb064727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131049" name="10e4b140-6b89-11f0-aa1d-77cb0647275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7370827" name="1c325e80-6b89-11f0-aa43-838fe4405c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319314" name="1c325e80-6b89-11f0-aa43-838fe4405cc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316713" name="4107b0c0-6b89-11f0-945d-e1bd0f59c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093590" name="4107b0c0-6b89-11f0-945d-e1bd0f59cb6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929972" name="521fe940-6b89-11f0-8602-2d3cb7af26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487807" name="521fe940-6b89-11f0-8602-2d3cb7af262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469178" name="c0f5f9d0-6b8a-11f0-aac4-cb527b4237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017726" name="c0f5f9d0-6b8a-11f0-aac4-cb527b42379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536930" name="c5586990-6b8a-11f0-8896-93b1aa3017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541269" name="c5586990-6b8a-11f0-8896-93b1aa30178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85355" name="d6827c60-6b8a-11f0-89e8-fd9827ea57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983662" name="d6827c60-6b8a-11f0-89e8-fd9827ea571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3251615" name="dbedd0a0-6b8a-11f0-87a1-93201e9915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163659" name="dbedd0a0-6b8a-11f0-87a1-93201e9915a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6861175" name="ea329dd0-6b8a-11f0-9ef7-3d2dc263cd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587162" name="ea329dd0-6b8a-11f0-9ef7-3d2dc263cd1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1464303" name="edc31790-6b8a-11f0-b5dd-493d05ca33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411016" name="edc31790-6b8a-11f0-b5dd-493d05ca33f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173271" name="fe21eb20-6b8a-11f0-a1b3-4f52d5bf1a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903902" name="fe21eb20-6b8a-11f0-a1b3-4f52d5bf1a2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229338" name="01b5c040-6b8b-11f0-ac91-c558a0001c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231747" name="01b5c040-6b8b-11f0-ac91-c558a0001ca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8641423" name="0a72b080-6b8b-11f0-b18b-69eebb75b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827248" name="0a72b080-6b8b-11f0-b18b-69eebb75b5d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59360520" name="16f27520-6b8b-11f0-999f-87c843cd99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203001" name="16f27520-6b8b-11f0-999f-87c843cd997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2243653" name="0bbbdce0-6b8c-11f0-a03f-7565b79390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521189" name="0bbbdce0-6b8c-11f0-a03f-7565b793906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7442948" name="2108e570-6b8c-11f0-8e5c-ff8b66afac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611401" name="2108e570-6b8c-11f0-8e5c-ff8b66afacd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86221" name="3e1f0860-6b8c-11f0-a3ef-393bc5d67e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714012" name="3e1f0860-6b8c-11f0-a3ef-393bc5d67e7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806051" name="40cdfbc0-6b8c-11f0-a4e4-eb0928e8a1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346095" name="40cdfbc0-6b8c-11f0-a4e4-eb0928e8a1b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361408" name="4faaea40-6b8c-11f0-b32e-5b063b8600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742283" name="4faaea40-6b8c-11f0-b32e-5b063b8600c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8863038" name="5499bb80-6b8c-11f0-a57d-e34ee5d480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56699" name="5499bb80-6b8c-11f0-a57d-e34ee5d4809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958091" name="7bfffc60-6b8d-11f0-8226-3dd21134a2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517796" name="7bfffc60-6b8d-11f0-8226-3dd21134a28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3541082" name="7f40cf80-6b8d-11f0-98e7-a1120b95c3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38061" name="7f40cf80-6b8d-11f0-98e7-a1120b95c31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0917156" name="9d77a4b0-6b8d-11f0-854a-d548752727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433507" name="9d77a4b0-6b8d-11f0-854a-d5487527270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750249" name="a30f1200-6b8d-11f0-96a7-7b2e434fe0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218000" name="a30f1200-6b8d-11f0-96a7-7b2e434fe066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617783" name="bd7e09c0-6b8d-11f0-8948-6b2d646cf0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479223" name="bd7e09c0-6b8d-11f0-8948-6b2d646cf0b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481961" name="c431bc80-6b8d-11f0-a7dd-f1f8f08137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640112" name="c431bc80-6b8d-11f0-a7dd-f1f8f081378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648574" name="d2b121b0-6b8d-11f0-9b5a-0303dc403f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867914" name="d2b121b0-6b8d-11f0-9b5a-0303dc403f7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418347" name="d7011ae0-6b8d-11f0-994f-ed54cb6ce0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404185" name="d7011ae0-6b8d-11f0-994f-ed54cb6ce0b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145295" name="e26ab490-6b8d-11f0-b1bb-49abc00642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308399" name="e26ab490-6b8d-11f0-b1bb-49abc00642d0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314670" name="e6424970-6b8d-11f0-b4d3-2142e2244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927022" name="e6424970-6b8d-11f0-b4d3-2142e2244fc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249423" name="da3882b0-6b8e-11f0-a993-9b0f9295f4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818151" name="da3882b0-6b8e-11f0-a993-9b0f9295f48c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83914" name="dd055e50-6b8e-11f0-8fa1-37543b7f8f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85506" name="dd055e50-6b8e-11f0-8fa1-37543b7f8fa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7501316" name="e9d87310-6b8e-11f0-9ee0-97f593c72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073296" name="e9d87310-6b8e-11f0-9ee0-97f593c72825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546792" name="ef8208d0-6b8e-11f0-8bb0-33dec8998f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728342" name="ef8208d0-6b8e-11f0-8bb0-33dec8998f8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0799881" name="23befd60-6b8f-11f0-b1cb-ffb9b03639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894763" name="23befd60-6b8f-11f0-b1cb-ffb9b0363932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2182862" name="2679feb0-6b8f-11f0-b840-ed746d03e4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767920" name="2679feb0-6b8f-11f0-b840-ed746d03e45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1912538" name="a2b76a30-6b8f-11f0-bc4d-297070e618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57192" name="a2b76a30-6b8f-11f0-bc4d-297070e6184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6656057" name="a8fbe060-6b8f-11f0-a057-ab854062a8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646292" name="a8fbe060-6b8f-11f0-a057-ab854062a8a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659663" name="0609e5e0-6b90-11f0-880f-255de2827b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862608" name="0609e5e0-6b90-11f0-880f-255de2827bb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1230531" name="0ae04d20-6b90-11f0-834c-ff6dd13d38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758561" name="0ae04d20-6b90-11f0-834c-ff6dd13d3811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Luftschutzraum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Rohrbandaschen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3878054" name="53572c90-6b90-11f0-8f71-af001dd4d7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330031" name="53572c90-6b90-11f0-8f71-af001dd4d71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9630692" name="59ff4690-6b90-11f0-9329-afc2b8511b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026123" name="59ff4690-6b90-11f0-9329-afc2b8511be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291833" name="93d18590-6b90-11f0-9b99-e9a221826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278172" name="93d18590-6b90-11f0-9b99-e9a22182658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255540" name="994c1c10-6b90-11f0-9dfc-a942e7519f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49297" name="994c1c10-6b90-11f0-9dfc-a942e7519f0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941198" name="7ec78400-6b91-11f0-b641-61f5077bed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999046" name="7ec78400-6b91-11f0-b641-61f5077bed2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906062" name="81e16e30-6b91-11f0-8df2-99645d2faa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837467" name="81e16e30-6b91-11f0-8df2-99645d2faaf6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Glärnischstrasse 6, 8307 Effretikon Zürich</w:t>
          </w:r>
        </w:p>
        <w:p>
          <w:pPr>
            <w:spacing w:before="0" w:after="0"/>
          </w:pPr>
          <w:r>
            <w:t>418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footer.xml" Type="http://schemas.openxmlformats.org/officeDocument/2006/relationships/footer" Id="rId6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