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Zimmerboden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In Herd und 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Lavabo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LAP/ Faserzement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>grau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