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lefabvre</w:t>
          </w:r>
        </w:p>
        <w:p>
          <w:pPr>
            <w:spacing w:before="0" w:after="0"/>
          </w:pPr>
          <w:r>
            <w:t>394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