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6510161" name="9df52360-621c-11f0-963a-09dff6cae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275360" name="9df52360-621c-11f0-963a-09dff6cae56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1218613" name="a79ee4a0-621c-11f0-9ae7-1504ee84be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789243" name="a79ee4a0-621c-11f0-9ae7-1504ee84be7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5651992" name="b4e29580-621c-11f0-b3c8-b53c101088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779045" name="b4e29580-621c-11f0-b3c8-b53c101088c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4776908" name="b9eb0940-621c-11f0-b998-5fe919108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185105" name="b9eb0940-621c-11f0-b998-5fe91910877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080384" name="c417dd30-621c-11f0-bf82-770908aa6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004030" name="c417dd30-621c-11f0-bf82-770908aa6cc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233793" name="c93119d0-621c-11f0-8075-29e797b124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192206" name="c93119d0-621c-11f0-8075-29e797b124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9708240" name="d35e14d0-621c-11f0-ae70-296e227e8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396137" name="d35e14d0-621c-11f0-ae70-296e227e805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072949" name="d85ee770-621c-11f0-88f0-15b4837b08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352653" name="d85ee770-621c-11f0-88f0-15b4837b081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Zimmerboden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9707183" name="e58636b0-621c-11f0-b41b-0dfa89079d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848006" name="e58636b0-621c-11f0-b41b-0dfa89079db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1769527" name="ecf968e0-621c-11f0-a3c3-05d05663b3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110528" name="ecf968e0-621c-11f0-a3c3-05d05663b31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4843987" name="03273480-621d-11f0-b3f0-297dd14bf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190759" name="03273480-621d-11f0-b3f0-297dd14bff6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605454" name="0ab78ba0-621d-11f0-9422-91d5995296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051083" name="0ab78ba0-621d-11f0-9422-91d5995296e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5590417" name="13dba220-621d-11f0-bd9c-335b4d7f43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908346" name="13dba220-621d-11f0-bd9c-335b4d7f43c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7940437" name="18d82f00-621d-11f0-8408-77fbc70b21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004544" name="18d82f00-621d-11f0-8408-77fbc70b216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085330" name="27e38080-621d-11f0-8367-81d716ca5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497360" name="27e38080-621d-11f0-8367-81d716ca510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3462721" name="2bcc7a80-621d-11f0-a0f7-f1f415442b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479859" name="2bcc7a80-621d-11f0-a0f7-f1f415442b2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3059302" name="38f5c590-621d-11f0-b51e-71c88a1454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524233" name="38f5c590-621d-11f0-b51e-71c88a14542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9808703" name="3ccf0820-621d-11f0-bbc2-eba8a90cb7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921850" name="3ccf0820-621d-11f0-bbc2-eba8a90cb7e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5013426" name="44a086f0-621d-11f0-9667-31de2b7e6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302494" name="44a086f0-621d-11f0-9667-31de2b7e6bd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2051256" name="47b89c60-621d-11f0-98bd-2d86911ccb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312131" name="47b89c60-621d-11f0-98bd-2d86911ccbf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0220037" name="0baec770-621e-11f0-b138-a55dd2581b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985931" name="0baec770-621e-11f0-b138-a55dd2581b6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325622" name="81071a80-621f-11f0-b2b3-6dc81fefcb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82482" name="81071a80-621f-11f0-b2b3-6dc81fefcb2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4761417" name="8b455390-621f-11f0-a465-d18c72536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734167" name="8b455390-621f-11f0-a465-d18c7253605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974048" name="8e875f30-621f-11f0-85a9-6d5b7c60e4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332309" name="8e875f30-621f-11f0-85a9-6d5b7c60e48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864021" name="95e81ad0-621f-11f0-8ade-f7a0e0315a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741377" name="95e81ad0-621f-11f0-8ade-f7a0e0315a8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2178657" name="99a0dd10-621f-11f0-b8b8-ede39e04d2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277093" name="99a0dd10-621f-11f0-b8b8-ede39e04d2d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Zimmerboden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8080031" name="a3a56880-621f-11f0-8c2c-2fb4591b4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88905" name="a3a56880-621f-11f0-8c2c-2fb4591b45d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9913447" name="a741c920-621f-11f0-965a-2942a65d1b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313691" name="a741c920-621f-11f0-965a-2942a65d1b1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808399" name="ae197ea0-621f-11f0-a45e-b11cfe43e0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215512" name="ae197ea0-621f-11f0-a45e-b11cfe43e04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7515400" name="b249bad0-621f-11f0-9684-3fa36e89b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18765" name="b249bad0-621f-11f0-9684-3fa36e89bbd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3823598" name="c0baef30-621f-11f0-b343-cd78806e2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761357" name="c0baef30-621f-11f0-b343-cd78806e222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1190207" name="c403ffb0-621f-11f0-a674-9916d63323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628388" name="c403ffb0-621f-11f0-a674-9916d63323b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8377213" name="d4ef34c0-621f-11f0-839f-4bbe1d971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524324" name="d4ef34c0-621f-11f0-839f-4bbe1d97128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9773395" name="d7ddc930-621f-11f0-95aa-47da32d43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865435" name="d7ddc930-621f-11f0-95aa-47da32d43af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lefabvre</w:t>
          </w:r>
        </w:p>
        <w:p>
          <w:pPr>
            <w:spacing w:before="0" w:after="0"/>
          </w:pPr>
          <w:r>
            <w:t>394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