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060592" name="9df52360-621c-11f0-963a-09dff6cae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398711" name="9df52360-621c-11f0-963a-09dff6cae56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315418" name="a79ee4a0-621c-11f0-9ae7-1504ee84be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664174" name="a79ee4a0-621c-11f0-9ae7-1504ee84be7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163835" name="b4e29580-621c-11f0-b3c8-b53c101088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750417" name="b4e29580-621c-11f0-b3c8-b53c101088c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367679" name="b9eb0940-621c-11f0-b998-5fe919108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331082" name="b9eb0940-621c-11f0-b998-5fe91910877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443940" name="c417dd30-621c-11f0-bf82-770908aa6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126931" name="c417dd30-621c-11f0-bf82-770908aa6cc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5245753" name="c93119d0-621c-11f0-8075-29e797b124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768732" name="c93119d0-621c-11f0-8075-29e797b124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329419" name="d35e14d0-621c-11f0-ae70-296e227e8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23102" name="d35e14d0-621c-11f0-ae70-296e227e805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4456058" name="d85ee770-621c-11f0-88f0-15b4837b08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596018" name="d85ee770-621c-11f0-88f0-15b4837b081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Zimmerboden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36419" name="e58636b0-621c-11f0-b41b-0dfa89079d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232629" name="e58636b0-621c-11f0-b41b-0dfa89079db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9304251" name="ecf968e0-621c-11f0-a3c3-05d05663b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264553" name="ecf968e0-621c-11f0-a3c3-05d05663b31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4116166" name="03273480-621d-11f0-b3f0-297dd14bf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917953" name="03273480-621d-11f0-b3f0-297dd14bff6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969860" name="0ab78ba0-621d-11f0-9422-91d5995296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4523" name="0ab78ba0-621d-11f0-9422-91d5995296e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69640" name="13dba220-621d-11f0-bd9c-335b4d7f43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527614" name="13dba220-621d-11f0-bd9c-335b4d7f43c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209994" name="18d82f00-621d-11f0-8408-77fbc70b21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352323" name="18d82f00-621d-11f0-8408-77fbc70b216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9073896" name="27e38080-621d-11f0-8367-81d716ca5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305990" name="27e38080-621d-11f0-8367-81d716ca510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2882802" name="2bcc7a80-621d-11f0-a0f7-f1f415442b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919865" name="2bcc7a80-621d-11f0-a0f7-f1f415442b2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3744387" name="38f5c590-621d-11f0-b51e-71c88a1454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303160" name="38f5c590-621d-11f0-b51e-71c88a14542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1223220" name="3ccf0820-621d-11f0-bbc2-eba8a90cb7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770062" name="3ccf0820-621d-11f0-bbc2-eba8a90cb7e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8052195" name="44a086f0-621d-11f0-9667-31de2b7e6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944389" name="44a086f0-621d-11f0-9667-31de2b7e6bd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7567899" name="47b89c60-621d-11f0-98bd-2d86911ccb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497845" name="47b89c60-621d-11f0-98bd-2d86911ccbf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3101077" name="0baec770-621e-11f0-b138-a55dd2581b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318743" name="0baec770-621e-11f0-b138-a55dd2581b6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3412840" name="81071a80-621f-11f0-b2b3-6dc81fefcb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454892" name="81071a80-621f-11f0-b2b3-6dc81fefcb2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5584601" name="8b455390-621f-11f0-a465-d18c72536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892893" name="8b455390-621f-11f0-a465-d18c7253605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136854" name="8e875f30-621f-11f0-85a9-6d5b7c60e4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54454" name="8e875f30-621f-11f0-85a9-6d5b7c60e48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0343346" name="95e81ad0-621f-11f0-8ade-f7a0e0315a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284791" name="95e81ad0-621f-11f0-8ade-f7a0e0315a8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5836857" name="99a0dd10-621f-11f0-b8b8-ede39e04d2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428279" name="99a0dd10-621f-11f0-b8b8-ede39e04d2d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Zimmerboden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026716" name="a3a56880-621f-11f0-8c2c-2fb4591b4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435643" name="a3a56880-621f-11f0-8c2c-2fb4591b45d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2889088" name="a741c920-621f-11f0-965a-2942a65d1b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791115" name="a741c920-621f-11f0-965a-2942a65d1b1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0256221" name="ae197ea0-621f-11f0-a45e-b11cfe43e0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983522" name="ae197ea0-621f-11f0-a45e-b11cfe43e04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3701465" name="b249bad0-621f-11f0-9684-3fa36e89b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553091" name="b249bad0-621f-11f0-9684-3fa36e89bbd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1818356" name="c0baef30-621f-11f0-b343-cd78806e2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407379" name="c0baef30-621f-11f0-b343-cd78806e222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8739123" name="c403ffb0-621f-11f0-a674-9916d6332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155741" name="c403ffb0-621f-11f0-a674-9916d63323b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470574" name="d4ef34c0-621f-11f0-839f-4bbe1d971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939721" name="d4ef34c0-621f-11f0-839f-4bbe1d97128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2624991" name="d7ddc930-621f-11f0-95aa-47da32d43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400543" name="d7ddc930-621f-11f0-95aa-47da32d43af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lefabvre</w:t>
          </w:r>
        </w:p>
        <w:p>
          <w:pPr>
            <w:spacing w:before="0" w:after="0"/>
          </w:pPr>
          <w:r>
            <w:t>395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