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StandortIlgenweg 5, 8887 Mels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378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23753679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10562228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