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Unterdach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Unterdach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41960353" name="f21eb3b0-617d-11f0-994d-27e93e234be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7001828" name="f21eb3b0-617d-11f0-994d-27e93e234bed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6706566" name="f928eae0-617d-11f0-8d71-795cdb48d15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2380598" name="f928eae0-617d-11f0-8d71-795cdb48d158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 </w:t>
            </w:r>
          </w:p>
          <w:p>
            <w:pPr>
              <w:spacing w:before="0" w:after="0"/>
            </w:pPr>
            <w:r>
              <w:t>DG -UG </w:t>
            </w:r>
          </w:p>
          <w:p>
            <w:pPr>
              <w:spacing w:before="0" w:after="0"/>
            </w:pPr>
            <w:r>
              <w:t>Kamin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5693850" name="22f2b3b0-617e-11f0-9064-2705dc01ad2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1329692" name="22f2b3b0-617e-11f0-9064-2705dc01ad26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4571075" name="27e5a3a0-617e-11f0-8fbf-6997258d8f4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173738" name="27e5a3a0-617e-11f0-8fbf-6997258d8f48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Leichtbauelemente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66145318" name="8b2dbf10-617e-11f0-9920-f5f6eca63b5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4917872" name="8b2dbf10-617e-11f0-9920-f5f6eca63b55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59107944" name="9402a420-617e-11f0-918b-af019fbae7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6428033" name="9402a420-617e-11f0-918b-af019fbae777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OG - 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44567811" name="5861f140-617f-11f0-8a81-65fadca378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2039644" name="5861f140-617f-11f0-8a81-65fadca3784e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96028162" name="5c445b90-617f-11f0-8f37-470d2820e45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1577223" name="5c445b90-617f-11f0-8f37-470d2820e455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(elastische) Wandbeläge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33307471" name="72a4f700-617f-11f0-a710-b7fb0d01622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0209523" name="72a4f700-617f-11f0-a710-b7fb0d01622c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46526005" name="78634d40-617f-11f0-83c9-0757bc14911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2178101" name="78634d40-617f-11f0-83c9-0757bc14911e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9786748" name="84842900-617f-11f0-97b0-c3b64569ecf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3185904" name="84842900-617f-11f0-97b0-c3b64569ecfd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93337980" name="88cc32f0-617f-11f0-afb1-b121e556dd8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0586888" name="88cc32f0-617f-11f0-afb1-b121e556dd86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768479" name="234de120-6180-11f0-8909-1fc248f724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4836699" name="234de120-6180-11f0-8909-1fc248f724da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9443599" name="27be5aa0-6180-11f0-9e21-e544eef8bb5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2843260" name="27be5aa0-6180-11f0-9e21-e544eef8bb5c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73841511" name="c2531ba0-6180-11f0-aca2-e99437932b0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677845" name="c2531ba0-6180-11f0-aca2-e99437932b01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6715101" name="c87340f0-6180-11f0-9542-eb9d1711b45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1563498" name="c87340f0-6180-11f0-9542-eb9d1711b453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3546090" name="e9e4cec0-6180-11f0-b9e1-7d625d3c4d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7548032" name="e9e4cec0-6180-11f0-b9e1-7d625d3c4d65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9105720" name="ef8a45d0-6180-11f0-80a6-11416f88d58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4997115" name="ef8a45d0-6180-11f0-80a6-11416f88d580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72345883" name="fa070e80-6180-11f0-a56e-03470d0d815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757325" name="fa070e80-6180-11f0-a56e-03470d0d8152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19522065" name="fcbbf550-6180-11f0-9a9e-535e432f5bc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9816648" name="fcbbf550-6180-11f0-9a9e-535e432f5bc6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39717400" name="a7787450-6181-11f0-b3d2-699fb25bf33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7146083" name="a7787450-6181-11f0-b3d2-699fb25bf33b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21689816" name="ab682510-6181-11f0-b4c2-4573f63aa7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1167632" name="ab682510-6181-11f0-b4c2-4573f63aa747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46217120" name="01622f60-6182-11f0-ab15-2f76166203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2677353" name="01622f60-6182-11f0-ab15-2f761662039e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1200261" name="20b019e0-6182-11f0-a445-735aea87f9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8504853" name="20b019e0-6182-11f0-a445-735aea87f9f4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98313186" name="2bcc08c0-6182-11f0-bdc5-a98a5a6966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6120432" name="2bcc08c0-6182-11f0-bdc5-a98a5a6966b8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0248373" name="31c82b50-6182-11f0-978c-adde522b88d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6416659" name="31c82b50-6182-11f0-978c-adde522b88de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565232" name="5bc70de0-6182-11f0-b4f4-cd1f503d8cc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008832" name="5bc70de0-6182-11f0-b4f4-cd1f503d8cc6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8288876" name="61ce05e0-6182-11f0-ae16-d1210e5ad0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4747998" name="61ce05e0-6182-11f0-ae16-d1210e5ad09d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45145683" name="ce388a20-6182-11f0-9355-1799fc134e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7597117" name="ce388a20-6182-11f0-9355-1799fc134e97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4334713" name="dd13caf0-6182-11f0-b130-bba876545d6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5541271" name="dd13caf0-6182-11f0-b130-bba876545d61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 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20240184" name="36a023c0-6183-11f0-a402-ed76a83c2c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4876342" name="36a023c0-6183-11f0-a402-ed76a83c2c49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3864311" name="3a019e40-6183-11f0-bba1-dfdac522c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817930" name="3a019e40-6183-11f0-bba1-dfdac522c6a5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StandortIlgenweg 5, 8887 Mels</w:t>
          </w:r>
        </w:p>
        <w:p>
          <w:pPr>
            <w:spacing w:before="0" w:after="0"/>
          </w:pPr>
          <w:r>
            <w:t>378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footer.xml" Type="http://schemas.openxmlformats.org/officeDocument/2006/relationships/footer" Id="rId36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