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MFH.+ Lager  Wallisellenstrasse 30 / 34,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412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656862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208353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