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Lager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598305" name="3d1247d0-6861-11f0-9d76-d5f044ebf9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76534" name="3d1247d0-6861-11f0-9d76-d5f044ebf9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7497" name="401e4f50-6861-11f0-ab43-2da75efc69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750881" name="401e4f50-6861-11f0-ab43-2da75efc69e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Lager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487855" name="f32a2fb0-6861-11f0-aeb3-d7b9406384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399169" name="f32a2fb0-6861-11f0-aeb3-d7b94063842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3426608" name="f866abc0-6861-11f0-9aec-87fd72c1c0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778094" name="f866abc0-6861-11f0-9aec-87fd72c1c07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Lager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18024" name="7d98eaf0-6863-11f0-8493-776ac54be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889389" name="7d98eaf0-6863-11f0-8493-776ac54be84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4770711" name="82d47ca0-6863-11f0-b130-cf226f6f96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729108" name="82d47ca0-6863-11f0-b130-cf226f6f962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455239" name="b9dec530-6867-11f0-b45c-4382fa6fe2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679271" name="b9dec530-6867-11f0-b45c-4382fa6fe24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263251" name="be2f5aa0-6867-11f0-ab05-b5932a1f5c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677293" name="be2f5aa0-6867-11f0-ab05-b5932a1f5c7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758043" name="0a8bd8b0-6868-11f0-8ad7-550efd1bd8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367048" name="0a8bd8b0-6868-11f0-8ad7-550efd1bd8a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819151" name="10488140-6868-11f0-aac4-9d1714f488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204779" name="10488140-6868-11f0-aac4-9d1714f4884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183346" name="ab3fad90-6868-11f0-a1b7-d10cf62e44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648059" name="ab3fad90-6868-11f0-a1b7-d10cf62e44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89212" name="b2fe40a0-6868-11f0-8564-e1b39ffaff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301110" name="b2fe40a0-6868-11f0-8564-e1b39ffaff5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355763" name="c3e3f770-6868-11f0-9e90-731ad572c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354156" name="c3e3f770-6868-11f0-9e90-731ad572cac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30168" name="c9d0d7c0-6868-11f0-9dc1-b7b1aeb07c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504552" name="c9d0d7c0-6868-11f0-9dc1-b7b1aeb07ce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769035" name="d49c83c0-6868-11f0-b7b2-ab8db5f396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718287" name="d49c83c0-6868-11f0-b7b2-ab8db5f3964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923277" name="d9a879f0-6868-11f0-9ba1-692bca12aa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915233" name="d9a879f0-6868-11f0-9ba1-692bca12aa0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799680" name="ebc689b0-6868-11f0-bf18-95c498a60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037962" name="ebc689b0-6868-11f0-bf18-95c498a6074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156496" name="f2b34dd0-6868-11f0-9cad-09082996f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517063" name="f2b34dd0-6868-11f0-9cad-09082996fa4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63105" name="66df9970-6869-11f0-a306-591cb747d0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053184" name="66df9970-6869-11f0-a306-591cb747d0d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163818" name="6ef8a890-6869-11f0-bf23-e98a24a52f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757789" name="6ef8a890-6869-11f0-bf23-e98a24a52f9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042782" name="98aec250-6869-11f0-9d2a-7510c57c2b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388091" name="98aec250-6869-11f0-9d2a-7510c57c2bb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631987" name="9e474110-6869-11f0-8883-5f0555b65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764927" name="9e474110-6869-11f0-8883-5f0555b65e2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636852" name="cf5c8870-686c-11f0-91ad-ed4a3aa58e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826102" name="cf5c8870-686c-11f0-91ad-ed4a3aa58e3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678138" name="d7292540-686c-11f0-a24c-758bc83d15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209144" name="d7292540-686c-11f0-a24c-758bc83d152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472385" name="e67ffeb0-686c-11f0-a558-37588053b4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872580" name="e67ffeb0-686c-11f0-a558-37588053b45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955617" name="eb552d70-686c-11f0-a3d4-d59374cbe9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16864" name="eb552d70-686c-11f0-a3d4-d59374cbe92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090741" name="ffdd5f60-686c-11f0-a264-5d35730ee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560991" name="ffdd5f60-686c-11f0-a264-5d35730eedf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437861" name="044414e0-686d-11f0-829b-1f93702091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440661" name="044414e0-686d-11f0-829b-1f937020917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045929" name="11b23120-686d-11f0-bd0c-67088b4cf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17393" name="11b23120-686d-11f0-bd0c-67088b4cfc1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134012" name="16c74f10-686d-11f0-9a9b-1dfa2aec93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747636" name="16c74f10-686d-11f0-9a9b-1dfa2aec932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527818" name="3502b820-686d-11f0-8fb6-0b4a1be57b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9096" name="3502b820-686d-11f0-8fb6-0b4a1be57bf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0466007" name="3c562d50-686d-11f0-8ce3-4d01fbc40a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524148" name="3c562d50-686d-11f0-8ce3-4d01fbc40ae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98509" name="47370f00-686d-11f0-9fe1-c94257ac7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165562" name="47370f00-686d-11f0-9fe1-c94257ac78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507783" name="7fa3ca90-686d-11f0-8b65-b71eeaa507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076416" name="7fa3ca90-686d-11f0-8b65-b71eeaa5077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520775" name="680a39f0-686d-11f0-b5ee-5b231ad1f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035142" name="680a39f0-686d-11f0-b5ee-5b231ad1f18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573883" name="6c0ed240-686d-11f0-b21e-8d9576825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48815" name="6c0ed240-686d-11f0-b21e-8d95768256b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876852" name="e642b220-686d-11f0-833a-b935620cfc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739586" name="e642b220-686d-11f0-833a-b935620cfcb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036455" name="ecc8c530-686d-11f0-9dcc-cf2093e968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162306" name="ecc8c530-686d-11f0-9dcc-cf2093e968d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892597" name="f831c2a0-686d-11f0-8622-19558fa2b2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43798" name="f831c2a0-686d-11f0-8622-19558fa2b20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164865" name="fc398f40-686d-11f0-9640-43ebceb314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622841" name="fc398f40-686d-11f0-9640-43ebceb3140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500471" name="fd2161c0-686e-11f0-966b-ebb2ca22cf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401173" name="fd2161c0-686e-11f0-966b-ebb2ca22cf3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281893" name="047aa350-686f-11f0-82d3-6bc469efa5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443538" name="047aa350-686f-11f0-82d3-6bc469efa5f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213198" name="11a65f60-686f-11f0-9473-8fdcbe24d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736515" name="11a65f60-686f-11f0-9473-8fdcbe24d22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766745" name="18dc8890-686f-11f0-9541-998e174620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652063" name="18dc8890-686f-11f0-9541-998e1746200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69025" name="6493ed00-686f-11f0-a414-1fbdb09ed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429447" name="6493ed00-686f-11f0-a414-1fbdb09ed57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193898" name="69cc7170-686f-11f0-82bf-c5a5e1192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674434" name="69cc7170-686f-11f0-82bf-c5a5e11927a6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446462" name="769c2ad0-686f-11f0-8022-f11ac23288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314734" name="769c2ad0-686f-11f0-8022-f11ac232889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712821" name="7c2ba8e0-686f-11f0-bd28-eb0ee8b49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676360" name="7c2ba8e0-686f-11f0-bd28-eb0ee8b49f3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450798" name="87c30950-686f-11f0-9e05-b14f0375a0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755865" name="87c30950-686f-11f0-9e05-b14f0375a07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293634" name="8e60c310-686f-11f0-95a8-bd3fa02f2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21984" name="8e60c310-686f-11f0-95a8-bd3fa02f2d02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569763" name="d5922a30-686f-11f0-a31d-89ee216cc3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622725" name="d5922a30-686f-11f0-a31d-89ee216cc3dd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990794" name="ddb06970-686f-11f0-bb04-7315196e0b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633911" name="ddb06970-686f-11f0-bb04-7315196e0b4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761646" name="e7920390-686f-11f0-9362-0f742b41c9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735221" name="e7920390-686f-11f0-9362-0f742b41c92b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799001" name="efa37190-686f-11f0-82c3-21bffb4a3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26865" name="efa37190-686f-11f0-82c3-21bffb4a35d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537742" name="a50269b0-6870-11f0-a263-13c90fe54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376254" name="a50269b0-6870-11f0-a263-13c90fe543da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676430" name="afb29e70-6870-11f0-84a9-a555e5715d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988869" name="afb29e70-6870-11f0-84a9-a555e5715d6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017603" name="c1c73850-6870-11f0-b608-e16300b12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654575" name="c1c73850-6870-11f0-b608-e16300b12586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517184" name="c7251f10-6870-11f0-aa40-87c2a312cd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217589" name="c7251f10-6870-11f0-aa40-87c2a312cdc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336704" name="4484c370-6871-11f0-b739-83876dc71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982938" name="4484c370-6871-11f0-b739-83876dc71378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574587" name="4b67eaa0-6871-11f0-b62d-abcb29612a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935017" name="4b67eaa0-6871-11f0-b62d-abcb29612ab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106942" name="5c1860a0-6871-11f0-ae83-4d2a1bac5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974915" name="5c1860a0-6871-11f0-ae83-4d2a1bac56f0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342632" name="5ee71100-6871-11f0-88a0-bbd29ed204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820071" name="5ee71100-6871-11f0-88a0-bbd29ed2044d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970477" name="6b2f9900-6871-11f0-ad38-a3e1325a2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507173" name="6b2f9900-6871-11f0-ad38-a3e1325a2f3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18698" name="6f5e75a0-6871-11f0-ade5-85911c363d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079665" name="6f5e75a0-6871-11f0-ade5-85911c363dd5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>OG- 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212165" name="01983c80-6872-11f0-b60a-ab7d62078d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322459" name="01983c80-6872-11f0-b60a-ab7d62078d38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4726821" name="078ae930-6872-11f0-b12a-45aa74fcbd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006332" name="078ae930-6872-11f0-b12a-45aa74fcbd6c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581947" name="04b2a670-6873-11f0-ab4c-bf5e719605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402226" name="04b2a670-6873-11f0-ab4c-bf5e7196057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377721" name="092e4380-6873-11f0-b280-8d233d31ba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417992" name="092e4380-6873-11f0-b280-8d233d31baca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37968" name="6f8e4d50-6873-11f0-835a-9fa708f092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763016" name="6f8e4d50-6873-11f0-835a-9fa708f09291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295212" name="7423b3f0-6873-11f0-b465-b135f0b2af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846304" name="7423b3f0-6873-11f0-b465-b135f0b2af03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579523" name="e25ae1e0-6873-11f0-b4f2-d72935895d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655712" name="e25ae1e0-6873-11f0-b4f2-d72935895db1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867333" name="e7b71af0-6873-11f0-b3f5-6170f255af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637424" name="e7b71af0-6873-11f0-b3f5-6170f255af0d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MFH.+ Lager  Wallisellenstrasse 30 / 34, 8600 Dübendorf</w:t>
          </w:r>
        </w:p>
        <w:p>
          <w:pPr>
            <w:spacing w:before="0" w:after="0"/>
          </w:pPr>
          <w:r>
            <w:t>412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footer.xml" Type="http://schemas.openxmlformats.org/officeDocument/2006/relationships/footer" Id="rId7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