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Karlshusen 275, 9313 Muolen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413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6256992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3854901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