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Räucherofen / Kamin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4460781" name="9eb318a0-6921-11f0-bae7-b13b9a8348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666491" name="9eb318a0-6921-11f0-bae7-b13b9a8348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753013" name="a2bbf6b0-6921-11f0-a81b-27b9f34908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149214" name="a2bbf6b0-6921-11f0-a81b-27b9f34908d4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1423661" name="73b3c090-6922-11f0-9966-c754b07b99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986081" name="73b3c090-6922-11f0-9966-c754b07b997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268841" name="790e4bf0-6922-11f0-8d90-9bbf46be829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2736541" name="790e4bf0-6922-11f0-8d90-9bbf46be829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9302961" name="84857a30-6922-11f0-8964-e74c4b4fa4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355605" name="84857a30-6922-11f0-8964-e74c4b4fa46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934782" name="8cff6e00-6922-11f0-9f56-072bc4e1b7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096707" name="8cff6e00-6922-11f0-9f56-072bc4e1b70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465463" name="9847eb20-6922-11f0-855d-0dd436c066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755475" name="9847eb20-6922-11f0-855d-0dd436c0669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1560969" name="9d619cf0-6922-11f0-9dcb-8530d36e7d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847839" name="9d619cf0-6922-11f0-9dcb-8530d36e7db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4176382" name="a7e3bcd0-6922-11f0-a68a-cfc63f883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655428" name="a7e3bcd0-6922-11f0-a68a-cfc63f8830e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4667322" name="ac53c120-6922-11f0-bb03-0b1f6b498f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583392" name="ac53c120-6922-11f0-bb03-0b1f6b498f5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2056575" name="29141840-6923-11f0-af2a-39209a04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2784716" name="29141840-6923-11f0-af2a-39209a04576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702814" name="2f125db0-6923-11f0-99d2-2b47b97b1f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2257200" name="2f125db0-6923-11f0-99d2-2b47b97b1f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Treppe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3205305" name="457e43c0-6923-11f0-9faf-4b62005e7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487216" name="457e43c0-6923-11f0-9faf-4b62005e709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129277" name="49ae0ac0-6923-11f0-9031-2bfb3cad5d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684073" name="49ae0ac0-6923-11f0-9031-2bfb3cad5d3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290794" name="99a54650-6924-11f0-be33-bb24899f60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508387" name="99a54650-6924-11f0-be33-bb24899f60c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4891875" name="a20326a0-6924-11f0-b252-dd4255f4ef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900792" name="a20326a0-6924-11f0-b252-dd4255f4efe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218841" name="b41e0210-6924-11f0-ad53-2763a1c1a3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24652" name="b41e0210-6924-11f0-ad53-2763a1c1a39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255228" name="bc0d9030-6924-11f0-89d9-91fa21c139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77997" name="bc0d9030-6924-11f0-89d9-91fa21c1390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810768" name="ca0d1700-6924-11f0-8e2d-a55af6b46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348597" name="ca0d1700-6924-11f0-8e2d-a55af6b46c8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749016" name="cfc9e6a0-6924-11f0-a0a2-251f4e2af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091644" name="cfc9e6a0-6924-11f0-a0a2-251f4e2af69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Karlshusen 275, 9313 Muolen</w:t>
          </w:r>
        </w:p>
        <w:p>
          <w:pPr>
            <w:spacing w:before="0" w:after="0"/>
          </w:pPr>
          <w:r>
            <w:t>413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