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Platten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Bodenplatten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Rosenacker 6, 9404 Rorschacherberg</w:t>
          </w:r>
        </w:p>
        <w:p>
          <w:pPr>
            <w:spacing w:before="0" w:after="0"/>
          </w:pPr>
          <w:r>
            <w:t>400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