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Rosenacker 6, 9404 Rorschacherberg</w:t>
          </w:r>
        </w:p>
        <w:p>
          <w:pPr>
            <w:spacing w:before="0" w:after="0"/>
          </w:pPr>
          <w:r>
            <w:t>400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