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235862" name="7627bea0-624f-11f0-99f2-63288e1c6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62280" name="7627bea0-624f-11f0-99f2-63288e1c615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373515" name="7c00a1c0-624f-11f0-b92d-e1820063b3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763887" name="7c00a1c0-624f-11f0-b92d-e1820063b3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047943" name="89f09830-624f-11f0-9da5-bd352e1859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103936" name="89f09830-624f-11f0-9da5-bd352e1859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10061" name="90b7d2f0-624f-11f0-a308-67b7d600e4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76274" name="90b7d2f0-624f-11f0-a308-67b7d600e4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Bad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943300" name="a5458320-624f-11f0-9651-a302c7aeed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646681" name="a5458320-624f-11f0-9651-a302c7aeed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01633" name="a9b0a570-624f-11f0-ae18-5f8c3f6656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9671" name="a9b0a570-624f-11f0-ae18-5f8c3f6656a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569719" name="e8dcfaa0-624f-11f0-8c78-91b1747d92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051479" name="e8dcfaa0-624f-11f0-8c78-91b1747d920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105963" name="ef2170d0-624f-11f0-893a-b1762244a3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113630" name="ef2170d0-624f-11f0-893a-b1762244a36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36172" name="fa6fba50-624f-11f0-adfc-cd0b19f923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91890" name="fa6fba50-624f-11f0-adfc-cd0b19f9239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448027" name="fefb0ed0-624f-11f0-a4b7-eb198d17e4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00284" name="fefb0ed0-624f-11f0-a4b7-eb198d17e42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364036" name="c38754d0-624f-11f0-90c2-7be361203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765730" name="c38754d0-624f-11f0-90c2-7be361203c4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121226" name="cc8f30c0-624f-11f0-a202-41d6a3a95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461460" name="cc8f30c0-624f-11f0-a202-41d6a3a95fc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Platten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123049" name="8d31d990-692b-11f0-848f-f7f1d38286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012711" name="8d31d990-692b-11f0-848f-f7f1d38286d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814332" name="94f3a0f0-692b-11f0-acfc-b19a3bb25e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907605" name="94f3a0f0-692b-11f0-acfc-b19a3bb25e7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Bodenplatten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296796" name="2139a9b0-692c-11f0-9a9e-45deeba66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569394" name="2139a9b0-692c-11f0-9a9e-45deeba66d8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459717" name="253a2350-692c-11f0-bfb4-81c0ffc14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583343" name="253a2350-692c-11f0-bfb4-81c0ffc141e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Rosenacker 6, 9404 Rorschacherberg</w:t>
          </w:r>
        </w:p>
        <w:p>
          <w:pPr>
            <w:spacing w:before="0" w:after="0"/>
          </w:pPr>
          <w:r>
            <w:t>400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