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Sonnenhalbstrasse 189656 Alt St. Johann</w:t>
          </w:r>
        </w:p>
        <w:p>
          <w:pPr>
            <w:spacing w:before="0" w:after="0"/>
          </w:pPr>
          <w:r>
            <w:t>417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