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Studio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Filzkleber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7874298" name="d584f2b0-688e-11f0-add9-45159ad2c8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4908080" name="d584f2b0-688e-11f0-add9-45159ad2c80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8657750" name="dc058780-688e-11f0-a8e1-3b68ba8f13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4934276" name="dc058780-688e-11f0-a8e1-3b68ba8f13b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Studio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7033860" name="f49251c0-688e-11f0-b1d0-fd3f8a145f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5116425" name="f49251c0-688e-11f0-b1d0-fd3f8a145fe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5051160" name="fa159ad0-688e-11f0-8180-8fb95705036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7122631" name="fa159ad0-688e-11f0-8180-8fb95705036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Sonnenhalbstrasse 189656 Alt St. Johann</w:t>
          </w:r>
        </w:p>
        <w:p>
          <w:pPr>
            <w:spacing w:before="0" w:after="0"/>
          </w:pPr>
          <w:r>
            <w:t>417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