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Crottogini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0412935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528873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