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68992360" name="63286b10-6259-11f0-93e5-d72bfd2baa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3235102" name="63286b10-6259-11f0-93e5-d72bfd2baa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6701238" name="6edf8880-6259-11f0-a2c8-959c1888a16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685034" name="6edf8880-6259-11f0-a2c8-959c1888a16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7635951" name="840ab130-6259-11f0-96e9-63e71946593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2444245" name="840ab130-6259-11f0-96e9-63e71946593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5798925" name="8baae6d0-6259-11f0-be16-414bb5cf16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116717" name="8baae6d0-6259-11f0-be16-414bb5cf169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9499454" name="997d6a30-6259-11f0-bf76-3d39f7e88c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676681" name="997d6a30-6259-11f0-bf76-3d39f7e88cb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6765167" name="9df584d0-6259-11f0-b660-e93e164f9b2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7658435" name="9df584d0-6259-11f0-b660-e93e164f9b2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Küchenrückwand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0042835" name="b8e37090-6259-11f0-81de-5b5b80c26e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0631191" name="b8e37090-6259-11f0-81de-5b5b80c26e2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2192254" name="c64ad610-6259-11f0-9852-5bc04896c4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6728711" name="c64ad610-6259-11f0-9852-5bc04896c4f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4101510" name="e46e2340-6259-11f0-bde3-b564458fa8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3125593" name="e46e2340-6259-11f0-bde3-b564458fa8b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503559" name="e7520950-6259-11f0-aa8f-953acd48c92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644927" name="e7520950-6259-11f0-aa8f-953acd48c92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Fenstersims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6855090" name="f84eca90-6259-11f0-91ca-f771e0c7bfb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628021" name="f84eca90-6259-11f0-91ca-f771e0c7bfb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7330819" name="fdb7fbf0-6259-11f0-ad6e-132bdff8286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893374" name="fdb7fbf0-6259-11f0-ad6e-132bdff8286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Crottogini</w:t>
          </w:r>
        </w:p>
        <w:p>
          <w:pPr>
            <w:spacing w:before="0" w:after="0"/>
          </w:pPr>
          <w:r>
            <w:t>404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