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309960" name="658ed590-b095-11ef-9e99-9debfb804c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548161" name="658ed590-b095-11ef-9e99-9debfb804c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811527" name="6e47f540-b095-11ef-b359-f5278009df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332368" name="6e47f540-b095-11ef-b359-f5278009df2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954451" name="8ce46a10-b095-11ef-997e-d1df297da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511877" name="8ce46a10-b095-11ef-997e-d1df297da07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117228" name="96ca22e0-b095-11ef-aa25-5d38b76a35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751640" name="96ca22e0-b095-11ef-aa25-5d38b76a354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819554" name="af6c22d0-b095-11ef-8855-45cb76333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722852" name="af6c22d0-b095-11ef-8855-45cb763338f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829359" name="c87f8230-b095-11ef-8a5e-35c79b9f1e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603735" name="c87f8230-b095-11ef-8a5e-35c79b9f1e6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3799" name="d1ef6ec0-b095-11ef-8829-39e9973a5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329113" name="d1ef6ec0-b095-11ef-8829-39e9973a5da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3350789" name="e1436200-b095-11ef-805c-2d5e215bb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742785" name="e1436200-b095-11ef-805c-2d5e215bb6a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39573" name="fb06fe90-b095-11ef-aa3f-29e818fc9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983519" name="fb06fe90-b095-11ef-aa3f-29e818fc9d4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754154" name="06cbb090-b096-11ef-ae32-494c6ab89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22346" name="06cbb090-b096-11ef-ae32-494c6ab8967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rot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35120" name="163faef0-b096-11ef-b88f-19e2772a3c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917405" name="163faef0-b096-11ef-b88f-19e2772a3cc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9850941" name="1eec99a0-b096-11ef-96b2-879fceba82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762532" name="1eec99a0-b096-11ef-96b2-879fceba823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274845" name="2f6a18c0-b096-11ef-88cd-b717b1e457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761900" name="2f6a18c0-b096-11ef-88cd-b717b1e4572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739783" name="36c09b30-b096-11ef-a3df-27a1a0d4eb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89654" name="36c09b30-b096-11ef-a3df-27a1a0d4eb4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430888" name="65aec430-b096-11ef-bf37-f3453235da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559558" name="65aec430-b096-11ef-bf37-f3453235da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8454620" name="6fdca990-b096-11ef-a8e3-270ba459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673462" name="6fdca990-b096-11ef-a8e3-270ba459812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61797" name="b2e80db0-b096-11ef-912b-1be56d1de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447116" name="b2e80db0-b096-11ef-912b-1be56d1ded5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674202" name="c0a47100-b096-11ef-b0c7-456686a358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702979" name="c0a47100-b096-11ef-b0c7-456686a358b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0824222" name="1c693b60-b09c-11ef-b747-394219ec6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818291" name="1c693b60-b09c-11ef-b747-394219ec6cd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303438" name="255a0ce0-b09c-11ef-8226-ed8c2d8c7e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282977" name="255a0ce0-b09c-11ef-8226-ed8c2d8c7e9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9007242" name="35c95b30-b09c-11ef-9e8f-bbd3deaba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481933" name="35c95b30-b09c-11ef-9e8f-bbd3deaba25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421367" name="4621ed30-b09c-11ef-aae9-518c8319f6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691249" name="4621ed30-b09c-11ef-aae9-518c8319f6d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290463" name="53068e20-b09c-11ef-8da3-45357b39a3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057904" name="53068e20-b09c-11ef-8da3-45357b39a3a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709986" name="598bb6d0-b09c-11ef-a2e7-79878a0b27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824076" name="598bb6d0-b09c-11ef-a2e7-79878a0b274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477247" name="855b13a0-b09c-11ef-8ad7-217969a7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932421" name="855b13a0-b09c-11ef-8ad7-217969a7221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01620" name="8ed70e20-b09c-11ef-b5c4-67b3955da0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750109" name="8ed70e20-b09c-11ef-b5c4-67b3955da02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 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808717" name="a41c4e80-b09c-11ef-ad3c-7d97928b8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771183" name="a41c4e80-b09c-11ef-ad3c-7d97928b811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509638" name="a8ceda10-b09c-11ef-8e2a-d943edd24b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207128" name="a8ceda10-b09c-11ef-8e2a-d943edd24bb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6566115" name="f2edeb40-b09c-11ef-8891-1df1b2d1f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2981" name="f2edeb40-b09c-11ef-8891-1df1b2d1f2f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703530" name="006e5700-b09d-11ef-8bf1-419e3677fd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859035" name="006e5700-b09d-11ef-8bf1-419e3677fdd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991836" name="c8887eb0-b09c-11ef-9598-279ab0c981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621390" name="c8887eb0-b09c-11ef-9598-279ab0c9819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55437" name="cf6dc8c0-b09c-11ef-9b90-2dbd48f212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111519" name="cf6dc8c0-b09c-11ef-9b90-2dbd48f2124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655244" name="e0f787c0-b09c-11ef-89ae-79aa85cb2b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052456" name="e0f787c0-b09c-11ef-89ae-79aa85cb2b8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7996789" name="e6766400-b09c-11ef-8a7a-d13bef523a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346395" name="e6766400-b09c-11ef-8a7a-d13bef523ab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7087823" name="48eb7800-b09d-11ef-bc98-af8dc7447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971157" name="48eb7800-b09d-11ef-bc98-af8dc7447a6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5482857" name="540962b0-b09d-11ef-8611-d10921203d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387765" name="540962b0-b09d-11ef-8611-d10921203df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682431" name="6d2e4e40-b09d-11ef-b220-d757e8f22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344243" name="6d2e4e40-b09d-11ef-b220-d757e8f22c4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449199" name="7428f510-b09d-11ef-97f5-4fab20ae70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526117" name="7428f510-b09d-11ef-97f5-4fab20ae708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679679" name="83ebfdd0-b09d-11ef-b024-b567d60cf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255542" name="83ebfdd0-b09d-11ef-b024-b567d60cf5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549872" name="8bcdf760-b09d-11ef-a384-69d61addc0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197097" name="8bcdf760-b09d-11ef-a384-69d61addc0b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537780" name="a409e280-b09d-11ef-be6f-e153bafec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430773" name="a409e280-b09d-11ef-be6f-e153bafec69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995768" name="ac1499c0-b09d-11ef-9123-c772906ece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907231" name="ac1499c0-b09d-11ef-9123-c772906ecec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281940" name="6e0a00e0-b0a0-11ef-a602-c3165d195b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543309" name="6e0a00e0-b0a0-11ef-a602-c3165d195bdb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546906" name="7573e440-b0a0-11ef-af9f-1568cc2638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420354" name="7573e440-b0a0-11ef-af9f-1568cc26387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016470" name="84824300-b0a0-11ef-bbe6-4f0a673e4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451190" name="84824300-b0a0-11ef-bbe6-4f0a673e4af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710320" name="8b835270-b0a0-11ef-ab29-bd52f73cf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42147" name="8b835270-b0a0-11ef-ab29-bd52f73cf1f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Cushionvinyl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0573961" name="a1c1e6f0-b0a0-11ef-81cb-8fabcdff11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875936" name="a1c1e6f0-b0a0-11ef-81cb-8fabcdff1170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544" name="a87b17f0-b0a0-11ef-879f-1fa03e78b7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775363" name="a87b17f0-b0a0-11ef-879f-1fa03e78b7c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3157441" name="bd327030-b0a0-11ef-9673-61ffe77d4e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544137" name="bd327030-b0a0-11ef-9673-61ffe77d4e7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032699" name="c2238b60-b0a0-11ef-a3e2-05fd572190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685419" name="c2238b60-b0a0-11ef-a3e2-05fd5721909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68139" name="d129fae0-b0a0-11ef-a3b0-e95d601b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928862" name="d129fae0-b0a0-11ef-a3b0-e95d601b4bf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947167" name="d69e76e0-b0a0-11ef-91ad-5dc0becf57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478569" name="d69e76e0-b0a0-11ef-91ad-5dc0becf572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272322" name="d22efce0-b0a2-11ef-a95e-ede544a6d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072267" name="d22efce0-b0a2-11ef-a95e-ede544a6da60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126332" name="0ee9b5d0-b0a3-11ef-afd8-fd2744d44f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750215" name="0ee9b5d0-b0a3-11ef-afd8-fd2744d44f7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Weingasse 20, 8916 Jonen </w:t>
          </w:r>
        </w:p>
        <w:p>
          <w:pPr>
            <w:spacing w:before="0" w:after="0"/>
          </w:pPr>
          <w:r>
            <w:t>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