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784719" name="35b15590-6144-11f0-9071-d38118d73d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629076" name="35b15590-6144-11f0-9071-d38118d73d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1392606" name="3cd5a470-6144-11f0-80bb-a76e1c834d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622895" name="3cd5a470-6144-11f0-80bb-a76e1c834d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3672267" name="5e8e57f0-6145-11f0-9b39-39c566538f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046974" name="5e8e57f0-6145-11f0-9b39-39c566538f0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62547" name="6a688dc0-6145-11f0-8403-c731f90723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579792" name="6a688dc0-6145-11f0-8403-c731f907238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254364" name="9d098590-6145-11f0-a37c-ebf943c62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11499" name="9d098590-6145-11f0-a37c-ebf943c62bc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0247839" name="a40f7700-6145-11f0-a204-0b6f3164b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078265" name="a40f7700-6145-11f0-a204-0b6f3164b96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532922" name="db210f60-6145-11f0-b761-abcfc971c4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80514" name="db210f60-6145-11f0-b761-abcfc971c46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501618" name="e4374330-6145-11f0-b080-832fa6187b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467687" name="e4374330-6145-11f0-b080-832fa6187bf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9856609" name="9b579a60-6146-11f0-872a-0b0a43e802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602585" name="9b579a60-6146-11f0-872a-0b0a43e802a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545114" name="a0ca1a90-6146-11f0-b35a-21df8f1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240438" name="a0ca1a90-6146-11f0-b35a-21df8f1d70e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unter Laminat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022534" name="efd19460-6146-11f0-864c-21e92267a8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15041" name="efd19460-6146-11f0-864c-21e92267a8d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414973" name="f4ad52d0-6146-11f0-a235-d5d11ec63b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880889" name="f4ad52d0-6146-11f0-a235-d5d11ec63b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7936868" name="ba3ecc70-6149-11f0-89e9-cb0660e9d2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259369" name="ba3ecc70-6149-11f0-89e9-cb0660e9d2c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624322" name="bfb4cf10-6149-11f0-aef4-234d97723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171961" name="bfb4cf10-6149-11f0-aef4-234d97723c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970035" name="d7b22a90-6149-11f0-a0b3-2da221864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281871" name="d7b22a90-6149-11f0-a0b3-2da22186481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90192" name="ddda1810-6149-11f0-b44a-03fd3a400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748813" name="ddda1810-6149-11f0-b44a-03fd3a40068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406458" name="606f0c90-614a-11f0-aa2e-3169f88b76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377482" name="606f0c90-614a-11f0-aa2e-3169f88b768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930478" name="68c85900-614a-11f0-aba3-ef57258612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21363" name="68c85900-614a-11f0-aba3-ef572586122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 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682044" name="1cf97f80-614b-11f0-984b-e95b99835f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038669" name="1cf97f80-614b-11f0-984b-e95b99835f7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2287434" name="2e09a1b0-614b-11f0-9139-b9b24f5825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8200" name="2e09a1b0-614b-11f0-9139-b9b24f5825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Kellerfenster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685326" name="0f7d2080-614d-11f0-ae38-13c56ad65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324120" name="0f7d2080-614d-11f0-ae38-13c56ad65eb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847829" name="13a127b0-614d-11f0-a06d-93979eca0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934026" name="13a127b0-614d-11f0-a06d-93979eca01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1579656" name="5ff679d0-614d-11f0-9318-ab0e3b1ca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743297" name="5ff679d0-614d-11f0-9318-ab0e3b1caa1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264075" name="676d7c90-614d-11f0-958f-8be6f3045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05767" name="676d7c90-614d-11f0-958f-8be6f3045aa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61946" name="382a91f0-614f-11f0-8904-31cb0e904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87227" name="382a91f0-614f-11f0-8904-31cb0e90480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0018704" name="3c711540-614f-11f0-a160-4ffd3ea89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27361" name="3c711540-614f-11f0-a160-4ffd3ea89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CUCi</w:t>
          </w:r>
        </w:p>
        <w:p>
          <w:pPr>
            <w:spacing w:before="0" w:after="0"/>
          </w:pPr>
          <w:r>
            <w:t>405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