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Stadtweg 18, 8245 Feuerthalen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931746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605806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