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172106" name="17e60690-679e-11f0-b631-b71a0d95d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45808" name="17e60690-679e-11f0-b631-b71a0d95dd9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328357" name="a10023c0-679e-11f0-9799-453644b6d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018201" name="a10023c0-679e-11f0-9799-453644b6dd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97069" name="ae3f8ee0-679e-11f0-b0d6-f9430324f9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757065" name="ae3f8ee0-679e-11f0-b0d6-f9430324f9d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248110" name="b3c76bd0-679e-11f0-b420-ef4715b3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94939" name="b3c76bd0-679e-11f0-b420-ef4715b30f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Brett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911035" name="5a8aeb40-679f-11f0-95d8-4162ca59a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71870" name="5a8aeb40-679f-11f0-95d8-4162ca59a9c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282529" name="60348100-679f-11f0-b506-352aa315af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894953" name="60348100-679f-11f0-b506-352aa315af3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Sockelleiste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066296" name="70388a60-679f-11f0-aab4-09be15ccf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89767" name="70388a60-679f-11f0-aab4-09be15ccf16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225000" name="74c2f480-679f-11f0-b1a7-6f258bf6b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574514" name="74c2f480-679f-11f0-b1a7-6f258bf6b4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380501" name="83382080-679f-11f0-a67b-0d0e7b457a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264383" name="83382080-679f-11f0-a67b-0d0e7b457a8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240267" name="86850190-679f-11f0-ab17-f7af3608e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125816" name="86850190-679f-11f0-ab17-f7af3608ee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Küchenkasten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525050" name="8f7e5e90-679f-11f0-817f-2dc76bee7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210382" name="8f7e5e90-679f-11f0-817f-2dc76bee7d8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32659" name="95503cd0-679f-11f0-af06-654b30b5e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167275" name="95503cd0-679f-11f0-af06-654b30b5e44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Brotkasten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062592" name="ea2fd670-679f-11f0-bdf8-f9a25de35e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434420" name="ea2fd670-679f-11f0-bdf8-f9a25de35eb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044874" name="edc7f150-679f-11f0-8b21-f5c598a7a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03459" name="edc7f150-679f-11f0-8b21-f5c598a7a7a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154139" name="37e2e3d0-67a0-11f0-8569-bd5027137f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282991" name="37e2e3d0-67a0-11f0-8569-bd5027137f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027005" name="3c5cac20-67a0-11f0-82a9-b36feb2ae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461048" name="3c5cac20-67a0-11f0-82a9-b36feb2aed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831669" name="46bb6580-67a0-11f0-abd8-a58a35bd61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057129" name="46bb6580-67a0-11f0-abd8-a58a35bd616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310371" name="5fdc5970-67a0-11f0-b421-d7412f07c0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52577" name="5fdc5970-67a0-11f0-b421-d7412f07c0c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417238" name="68c49f70-67a0-11f0-b610-591989a3e6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06466" name="68c49f70-67a0-11f0-b610-591989a3e60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335031" name="818c28c0-67a0-11f0-b383-05278d0abd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033768" name="818c28c0-67a0-11f0-b383-05278d0abd0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Stadtweg 18, 8245 Feuerthalen</w:t>
          </w:r>
        </w:p>
        <w:p>
          <w:pPr>
            <w:spacing w:before="0" w:after="0"/>
          </w:pPr>
          <w:r>
            <w:t>393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