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Bremsbeläge </w:t>
            </w:r>
          </w:p>
          <w:p>
            <w:pPr>
              <w:spacing w:before="0" w:after="0" w:line="240" w:lineRule="auto"/>
            </w:pPr>
            <w:r>
              <w:t>Lift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>Heizungsrohr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67,128 %</w:t>
            </w:r>
          </w:p>
          <w:p>
            <w:pPr>
              <w:spacing w:before="0" w:after="0" w:line="240" w:lineRule="auto"/>
            </w:pPr>
            <w:r>
              <w:t>Risikomenge: 0.39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64,462 %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180 m²</w:t>
            </w:r>
          </w:p>
          <w:p>
            <w:pPr>
              <w:spacing w:before="0" w:after="0" w:line="240" w:lineRule="auto"/>
            </w:pPr>
            <w:r>
              <w:t>Aussagesicherheit: 80,845 %</w:t>
            </w:r>
          </w:p>
          <w:p>
            <w:pPr>
              <w:spacing w:before="0" w:after="0" w:line="240" w:lineRule="auto"/>
            </w:pPr>
            <w:r>
              <w:t>Risikomenge: 27.58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Lombachweg 27, 3006 Bern</w:t>
          </w:r>
        </w:p>
        <w:p>
          <w:pPr>
            <w:spacing w:before="0" w:after="0"/>
          </w:pPr>
          <w:r>
            <w:t>370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