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Lombachweg 27, 3006 Bern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961950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969029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