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Lombachweg 27, 3006 Bern</w:t>
          </w:r>
        </w:p>
        <w:p>
          <w:pPr>
            <w:spacing w:before="0" w:after="0"/>
          </w:pPr>
          <w:r>
            <w:t>370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