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14509" name="f80ff420-5e38-11f0-a0e9-a5a70cf180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575264" name="f80ff420-5e38-11f0-a0e9-a5a70cf180f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875989" name="00659710-5e39-11f0-aa01-37d70215c7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848076" name="00659710-5e39-11f0-aa01-37d70215c7f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204277" name="18f101c0-5e39-11f0-b57f-89f409e298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660849" name="18f101c0-5e39-11f0-b57f-89f409e2989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422986" name="21655040-5e39-11f0-9052-abe7c973bb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741338" name="21655040-5e39-11f0-9052-abe7c973bb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/ Schlafzimmer  </w:t>
            </w:r>
          </w:p>
          <w:p>
            <w:pPr>
              <w:spacing w:before="0" w:after="0"/>
            </w:pPr>
            <w:r>
              <w:t>UG -EG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129691" name="2e77b7f0-5e39-11f0-bb2f-9f5d9d2ce6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197425" name="2e77b7f0-5e39-11f0-bb2f-9f5d9d2ce6b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8062967" name="32d25f80-5e39-11f0-a2f4-f96215c19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501852" name="32d25f80-5e39-11f0-a2f4-f96215c1946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9385354" name="1f0b6540-5e3a-11f0-af16-d50ad6428f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710727" name="1f0b6540-5e3a-11f0-af16-d50ad6428f6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668064" name="236cc390-5e3a-11f0-87a8-4914205b5b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623712" name="236cc390-5e3a-11f0-87a8-4914205b5ba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5213447" name="3b0c95c0-5e3a-11f0-8f27-654397ed77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975335" name="3b0c95c0-5e3a-11f0-8f27-654397ed772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3132329" name="408afcd0-5e3a-11f0-8d56-e3ca851e2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45729" name="408afcd0-5e3a-11f0-8d56-e3ca851e268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0774" name="18cfd340-5e3b-11f0-a76c-c32584d887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1647036" name="18cfd340-5e3b-11f0-a76c-c32584d887b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460408" name="1fcff850-5e3b-11f0-9c64-293d3caaa4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462916" name="1fcff850-5e3b-11f0-9c64-293d3caaa4e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8620889" name="2f983130-5e3b-11f0-ab78-875fc415e2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17393" name="2f983130-5e3b-11f0-ab78-875fc415e2e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188089" name="33141180-5e3b-11f0-bcbc-7da2af6565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542318" name="33141180-5e3b-11f0-bcbc-7da2af6565e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38211" name="8e93fcf0-5e3b-11f0-9908-7b4586c5b5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139229" name="8e93fcf0-5e3b-11f0-9908-7b4586c5b5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5871867" name="92ffe290-5e3b-11f0-bfd6-29b67b460c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554176" name="92ffe290-5e3b-11f0-bfd6-29b67b460c2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50987" name="f367c170-5e3b-11f0-9f2a-5f86d6182d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481929" name="f367c170-5e3b-11f0-9f2a-5f86d6182df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2786424" name="09156090-5e3c-11f0-8177-27073f88ac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664816" name="09156090-5e3c-11f0-8177-27073f88ac3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6818348" name="4ee032d0-5e3c-11f0-95be-7f74f9c230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755870" name="4ee032d0-5e3c-11f0-95be-7f74f9c2303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884786" name="54802ba0-5e3c-11f0-942d-45a3d072b3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5880453" name="54802ba0-5e3c-11f0-942d-45a3d072b31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Heizungsraum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1236553" name="2e841730-5e3d-11f0-84e5-3f5d712a2a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797680" name="2e841730-5e3d-11f0-84e5-3f5d712a2a0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433464" name="344134f0-5e3d-11f0-9b3a-415a18a7c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52143" name="344134f0-5e3d-11f0-9b3a-415a18a7c6e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8611454" name="c54d0320-5e3d-11f0-b53a-5fa0a0c710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762657" name="c54d0320-5e3d-11f0-b53a-5fa0a0c710f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573000" name="cacf88e0-5e3d-11f0-8322-07b24537d4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622592" name="cacf88e0-5e3d-11f0-8322-07b24537d4c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Lavabo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618417" name="c3e54050-5e3e-11f0-bc57-33afdb634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586483" name="c3e54050-5e3e-11f0-bc57-33afdb634a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0975630" name="c7e1c250-5e3e-11f0-9fe5-cba9671b23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633163" name="c7e1c250-5e3e-11f0-9fe5-cba9671b23c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Lavabo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8958727" name="e04e3350-5e3e-11f0-8f87-d5698a39ed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123886" name="e04e3350-5e3e-11f0-8f87-d5698a39ed4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2542155" name="e7d19220-5e3e-11f0-9b38-e982f77014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874007" name="e7d19220-5e3e-11f0-9b38-e982f77014e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Lavabo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223444" name="f78ea770-5e3e-11f0-960f-eb24889659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896042" name="f78ea770-5e3e-11f0-960f-eb248896597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563921" name="ff82a260-5e3e-11f0-b2b5-570f13ea32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793792" name="ff82a260-5e3e-11f0-b2b5-570f13ea32c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Lavabo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547178" name="0c7fad50-5e3f-11f0-9675-c79eac903a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171258" name="0c7fad50-5e3f-11f0-9675-c79eac903a4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903146" name="117a1750-5e3f-11f0-8357-7b12ec9500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46411" name="117a1750-5e3f-11f0-8357-7b12ec95007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998162" name="04ac3d40-5e40-11f0-97c5-29ec1680b7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899637" name="04ac3d40-5e40-11f0-97c5-29ec1680b7b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258136" name="08816120-5e40-11f0-aaf7-c717def040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606628" name="08816120-5e40-11f0-aaf7-c717def0408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kleines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93625" name="83ea1780-5e40-11f0-b432-fd5527f873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785250" name="83ea1780-5e40-11f0-b432-fd5527f873c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519928" name="88f8ccd0-5e40-11f0-8e02-31e901edd3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939734" name="88f8ccd0-5e40-11f0-8e02-31e901edd38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9755905" name="e7b593c0-5e40-11f0-96f3-ebad8f8440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063423" name="e7b593c0-5e40-11f0-96f3-ebad8f84404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861440" name="eceabcd0-5e40-11f0-a241-43623e2592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3145510" name="eceabcd0-5e40-11f0-a241-43623e2592d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Lavabo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0213721" name="7b77e480-5e43-11f0-86a4-4d2b89e47d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457326" name="7b77e480-5e43-11f0-86a4-4d2b89e47deb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732135" name="87bebed0-5e43-11f0-b060-c7d7181983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323436" name="87bebed0-5e43-11f0-b060-c7d7181983e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Lavabo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4854631" name="9f8ca5e0-5e43-11f0-bd61-85b8a67ebc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226813" name="9f8ca5e0-5e43-11f0-bd61-85b8a67ebc4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6933604" name="a4a39890-5e43-11f0-9ab9-0321f5501c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833102" name="a4a39890-5e43-11f0-9ab9-0321f5501c0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Lavabo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7409025" name="b12cd310-5e43-11f0-9af7-5b803e3de0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754576" name="b12cd310-5e43-11f0-9af7-5b803e3de0b2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663630" name="b4edd2b0-5e43-11f0-84eb-1b4217e452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476859" name="b4edd2b0-5e43-11f0-84eb-1b4217e4523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2x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994875" name="58518550-5e44-11f0-9075-41f368d42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75437" name="58518550-5e44-11f0-9075-41f368d42c00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4179426" name="5eb5b880-5e44-11f0-a122-2feaf349e7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832065" name="5eb5b880-5e44-11f0-a122-2feaf349e7a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2x 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25466" name="6d295de0-5e44-11f0-8519-834e0cd2a1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087652" name="6d295de0-5e44-11f0-8519-834e0cd2a19f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719139" name="71973f50-5e44-11f0-8a34-6b17f635ca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600844" name="71973f50-5e44-11f0-8a34-6b17f635ca9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184807" name="9d625660-5e44-11f0-8806-5f8aa26bec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2336345" name="9d625660-5e44-11f0-8806-5f8aa26bec1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06172" name="a36f68e0-5e44-11f0-b0df-696825a29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6031740" name="a36f68e0-5e44-11f0-b0df-696825a29fe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9007232" name="283fce70-5e45-11f0-a66c-d79e14aa6e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222640" name="283fce70-5e45-11f0-a66c-d79e14aa6e56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4243905" name="2d18cdc0-5e45-11f0-a473-4110e6a6bd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636513" name="2d18cdc0-5e45-11f0-a473-4110e6a6bd11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1223816" name="3c961af0-5e45-11f0-bfcf-95816568ec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700243" name="3c961af0-5e45-11f0-bfcf-95816568ec7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393076" name="43cdf1d0-5e45-11f0-b62e-e1acecc0bf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431510" name="43cdf1d0-5e45-11f0-b62e-e1acecc0bf32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695583" name="4090abb0-5e46-11f0-9238-6d5d7c1938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049507" name="4090abb0-5e46-11f0-9238-6d5d7c19382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7302051" name="49a8b440-5e46-11f0-91a8-dbf440b43f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496695" name="49a8b440-5e46-11f0-91a8-dbf440b43f5f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727532" name="5b937f00-5e46-11f0-9af4-57f98f7edf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123512" name="5b937f00-5e46-11f0-9af4-57f98f7edfa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835150" name="5f01cac0-5e46-11f0-9060-8bfa71a787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377792" name="5f01cac0-5e46-11f0-9060-8bfa71a787f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Leichtbauplatten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7038198" name="6be2c230-5e46-11f0-a02f-5314f894e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144087" name="6be2c230-5e46-11f0-a02f-5314f894e22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1305702" name="72f73290-5e46-11f0-8c19-37b9cb4363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442243" name="72f73290-5e46-11f0-8c19-37b9cb436329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Beide Wohzimmer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7173970" name="eedbf6c0-5e46-11f0-822f-f9629155de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792239" name="eedbf6c0-5e46-11f0-822f-f9629155de1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992017" name="f509fec0-5e46-11f0-90a2-1714d0e235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90982" name="f509fec0-5e46-11f0-90a2-1714d0e235d1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Kaminzimmer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035447" name="545ceb30-5e47-11f0-b7c2-0761d3d550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850448" name="545ceb30-5e47-11f0-b7c2-0761d3d5506b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2650890" name="5956e000-5e47-11f0-8b89-677c4c6bf0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211959" name="5956e000-5e47-11f0-8b89-677c4c6bf026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2725229" name="8c51deb0-5e47-11f0-83d3-d983e452f0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457321" name="8c51deb0-5e47-11f0-83d3-d983e452f086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549350" name="9121dd50-5e47-11f0-a43b-f7f851d313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481356" name="9121dd50-5e47-11f0-a43b-f7f851d3137b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138532" name="4ce5f300-5e48-11f0-bdb5-d9c55d7606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523772" name="4ce5f300-5e48-11f0-bdb5-d9c55d76067b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1226353" name="582a9f90-5e48-11f0-b8b3-b728d8078b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697531" name="582a9f90-5e48-11f0-b8b3-b728d8078b5b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8868129" name="18894c00-5e49-11f0-8f11-8509fb27f2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132320" name="18894c00-5e49-11f0-8f11-8509fb27f2e7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465015" name="2c8b8510-5e49-11f0-97b0-0b6aff4001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090131" name="2c8b8510-5e49-11f0-97b0-0b6aff4001c9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9553363" name="3d620430-5e4a-11f0-9d16-7b11cb9b2f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444530" name="3d620430-5e4a-11f0-9d16-7b11cb9b2fe8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8390814" name="44670b40-5e4a-11f0-8175-d7f4e44e35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36374" name="44670b40-5e4a-11f0-8175-d7f4e44e35d3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8827908" name="c1cc8690-5e4b-11f0-8f4d-43b1f0c1a5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02394" name="c1cc8690-5e4b-11f0-8f4d-43b1f0c1a597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0728560" name="cb967a00-5e4b-11f0-9f38-53e2ddff7e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559539" name="cb967a00-5e4b-11f0-9f38-53e2ddff7ecf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Lombachweg 27, 3006 Bern</w:t>
          </w:r>
        </w:p>
        <w:p>
          <w:pPr>
            <w:spacing w:before="0" w:after="0"/>
          </w:pPr>
          <w:r>
            <w:t>370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footer.xml" Type="http://schemas.openxmlformats.org/officeDocument/2006/relationships/footer" Id="rId7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