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Crottogini</w:t>
          </w:r>
        </w:p>
        <w:p>
          <w:pPr>
            <w:spacing w:before="0" w:after="0"/>
          </w:pPr>
          <w:r>
            <w:t>404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