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3175267" name="63286b10-6259-11f0-93e5-d72bfd2baa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202640" name="63286b10-6259-11f0-93e5-d72bfd2baa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3817215" name="6edf8880-6259-11f0-a2c8-959c1888a16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490051" name="6edf8880-6259-11f0-a2c8-959c1888a16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3718544" name="840ab130-6259-11f0-96e9-63e7194659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297778" name="840ab130-6259-11f0-96e9-63e71946593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8531332" name="8baae6d0-6259-11f0-be16-414bb5cf16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322651" name="8baae6d0-6259-11f0-be16-414bb5cf169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0963192" name="997d6a30-6259-11f0-bf76-3d39f7e88c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977557" name="997d6a30-6259-11f0-bf76-3d39f7e88cb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7185451" name="9df584d0-6259-11f0-b660-e93e164f9b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91768" name="9df584d0-6259-11f0-b660-e93e164f9b2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Küchenrückwand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1703361" name="b8e37090-6259-11f0-81de-5b5b80c26e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398766" name="b8e37090-6259-11f0-81de-5b5b80c26e2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259549" name="c64ad610-6259-11f0-9852-5bc04896c4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431033" name="c64ad610-6259-11f0-9852-5bc04896c4f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7860240" name="e46e2340-6259-11f0-bde3-b564458fa8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12657" name="e46e2340-6259-11f0-bde3-b564458fa8b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784230" name="e7520950-6259-11f0-aa8f-953acd48c9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873691" name="e7520950-6259-11f0-aa8f-953acd48c92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3509336" name="f84eca90-6259-11f0-91ca-f771e0c7b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045791" name="f84eca90-6259-11f0-91ca-f771e0c7bfb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957913" name="fdb7fbf0-6259-11f0-ad6e-132bdff828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917564" name="fdb7fbf0-6259-11f0-ad6e-132bdff8286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