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Chrüzweg 55, 5413 Birmenstorf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844943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88421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