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Chrüzweg 55, 5413 Birmenstorf</w:t>
          </w:r>
        </w:p>
        <w:p>
          <w:pPr>
            <w:spacing w:before="0" w:after="0"/>
          </w:pPr>
          <w:r>
            <w:t>401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