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9482476" name="8718c830-62e0-11f0-b1d3-19b7be505e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437601" name="8718c830-62e0-11f0-b1d3-19b7be505ed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095224" name="8e5f6c20-62e0-11f0-9649-a7e1dbb421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218782" name="8e5f6c20-62e0-11f0-9649-a7e1dbb4210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662014" name="9dd78930-62e0-11f0-a1dc-41f76eaa8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777495" name="9dd78930-62e0-11f0-a1dc-41f76eaa8fb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190897" name="a3a792b0-62e0-11f0-b379-2f2781c01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697652" name="a3a792b0-62e0-11f0-b379-2f2781c01e5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085517" name="adeb7110-62e0-11f0-b73a-83fcdf7193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452864" name="adeb7110-62e0-11f0-b73a-83fcdf7193b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346879" name="b3a7cb80-62e0-11f0-bb12-132eec85e9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540440" name="b3a7cb80-62e0-11f0-bb12-132eec85e9f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744793" name="bca37270-62e0-11f0-a2cd-ab99eccef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936150" name="bca37270-62e0-11f0-a2cd-ab99eccefd3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640985" name="c00ba3b0-62e0-11f0-8fd8-5bed0e3495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802303" name="c00ba3b0-62e0-11f0-8fd8-5bed0e34955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559751" name="e1012e40-62e1-11f0-9472-61a87293b1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918806" name="e1012e40-62e1-11f0-9472-61a87293b1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163512" name="e8cce0b0-62e1-11f0-af5c-0175e7a6a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524958" name="e8cce0b0-62e1-11f0-af5c-0175e7a6a1b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502633" name="f55d9540-62e1-11f0-bfe2-4f22c9b24d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011045" name="f55d9540-62e1-11f0-bfe2-4f22c9b24df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421119" name="f992b370-62e1-11f0-8016-11e084222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65766" name="f992b370-62e1-11f0-8016-11e08422212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p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836214" name="01ec4e00-62e2-11f0-87b3-ef2b2e52a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167005" name="01ec4e00-62e2-11f0-87b3-ef2b2e52ac5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725493" name="069a93d0-62e2-11f0-8fc3-9dcb9398e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031902" name="069a93d0-62e2-11f0-8fc3-9dcb9398e67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569177" name="020c6e40-62e4-11f0-8ad4-0b23edab2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15001" name="020c6e40-62e4-11f0-8ad4-0b23edab2c3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195181" name="07286a00-62e4-11f0-9206-ff215a0fa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937499" name="07286a00-62e4-11f0-9206-ff215a0fa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391141" name="1501cb30-62e4-11f0-9201-fb2f39ade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195993" name="1501cb30-62e4-11f0-9201-fb2f39adee8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25447" name="31f746c0-62e4-11f0-ae61-fd696e0c6e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159133" name="31f746c0-62e4-11f0-ae61-fd696e0c6e2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024293" name="3bc99ea0-62e4-11f0-9597-154731cf0b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464497" name="3bc99ea0-62e4-11f0-9597-154731cf0b1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206991" name="46433300-62e4-11f0-a4a9-254f4d73d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536265" name="46433300-62e4-11f0-a4a9-254f4d73d0f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Schlafzimmmer / Treppenhaus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029137" name="51f45d00-62e4-11f0-ab20-99aaef273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443092" name="51f45d00-62e4-11f0-ab20-99aaef273fd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1740610" name="57de7e30-62e4-11f0-b941-4772c3b447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693759" name="57de7e30-62e4-11f0-b941-4772c3b447e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Chrüzweg 55, 5413 Birmenstorf</w:t>
          </w:r>
        </w:p>
        <w:p>
          <w:pPr>
            <w:spacing w:before="0" w:after="0"/>
          </w:pPr>
          <w:r>
            <w:t>401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