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Hargartenstrasse 9, 5703 Seon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399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08553487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7543520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