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517929" name="e1ed8e70-62ff-11f0-87a4-959082e297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038469" name="e1ed8e70-62ff-11f0-87a4-959082e2972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594447" name="ebfb68b0-62ff-11f0-a978-11127d2dcd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290885" name="ebfb68b0-62ff-11f0-a978-11127d2dcd0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747840" name="f5840d60-62ff-11f0-b94b-0b144cb8d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296245" name="f5840d60-62ff-11f0-b94b-0b144cb8d4b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165662" name="f9883080-62ff-11f0-812d-2d396e108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352533" name="f9883080-62ff-11f0-812d-2d396e108fd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734614" name="09412720-6300-11f0-81ad-dd48d6858b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502499" name="09412720-6300-11f0-81ad-dd48d6858be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386222" name="0d604c50-6300-11f0-a7df-137417e70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796262" name="0d604c50-6300-11f0-a7df-137417e7063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801946" name="179e5e50-6300-11f0-a574-d172b9f72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353624" name="179e5e50-6300-11f0-a574-d172b9f72ba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4499601" name="1dd91080-6300-11f0-858c-2f9842b0b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342927" name="1dd91080-6300-11f0-858c-2f9842b0bd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3780201" name="1af709c0-6301-11f0-94ff-b5ee7103aa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463671" name="1af709c0-6301-11f0-94ff-b5ee7103aaf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695175" name="257de490-6301-11f0-9fc9-81d29f5d5f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464422" name="257de490-6301-11f0-9fc9-81d29f5d5f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1711834" name="3789cbe0-6301-11f0-b92e-bf98935390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878381" name="3789cbe0-6301-11f0-b92e-bf98935390a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603046" name="3c739410-6301-11f0-9294-8b102301e0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448374" name="3c739410-6301-11f0-9294-8b102301e09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134452" name="4944ad00-6301-11f0-b4f5-3933fc5ca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804343" name="4944ad00-6301-11f0-b4f5-3933fc5ca10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066771" name="4eecbc20-6301-11f0-bb45-7142afe826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512544" name="4eecbc20-6301-11f0-bb45-7142afe8263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802559" name="622fc3e0-6301-11f0-8392-7b31479e1a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276811" name="622fc3e0-6301-11f0-8392-7b31479e1a3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972012" name="662037f0-6301-11f0-ab25-8fc26e020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928267" name="662037f0-6301-11f0-ab25-8fc26e0209b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EG /OG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38808" name="77b4d6f0-6302-11f0-98fd-bbc935bb17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522596" name="77b4d6f0-6302-11f0-98fd-bbc935bb17c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481288" name="92451250-6302-11f0-937f-fd7829039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458633" name="92451250-6302-11f0-937f-fd7829039ba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4899422" name="9a2d2660-6302-11f0-a615-d1f41628bb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318253" name="9a2d2660-6302-11f0-a615-d1f41628bbe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463190" name="63e7ccc0-6304-11f0-8cd2-311882878d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126792" name="63e7ccc0-6304-11f0-8cd2-311882878d74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575337" name="0b1e4430-6303-11f0-b194-05cc88eaf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205001" name="0b1e4430-6303-11f0-b194-05cc88eaf46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879266" name="110a1310-6303-11f0-b074-4fcec9b295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044657" name="110a1310-6303-11f0-b074-4fcec9b2951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395162" name="21810280-6303-11f0-8589-0f81a0b00f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726461" name="21810280-6303-11f0-8589-0f81a0b00f5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831542" name="349929b0-6303-11f0-9821-bd136cb914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704608" name="349929b0-6303-11f0-9821-bd136cb9144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713773" name="af802cf0-6303-11f0-82bd-39e6a43f8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298363" name="af802cf0-6303-11f0-82bd-39e6a43f8a4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289629" name="b87480e0-6303-11f0-a3ad-69db63c20b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064641" name="b87480e0-6303-11f0-a3ad-69db63c20bf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981932" name="0858f7c0-6305-11f0-8663-6bd5f8a89f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28908" name="0858f7c0-6305-11f0-8663-6bd5f8a89f3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6506434" name="0c59e690-6305-11f0-b7d4-71601960c6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368579" name="0c59e690-6305-11f0-b7d4-71601960c69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481181" name="1b10d680-6305-11f0-85e7-e9b8404e6e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689368" name="1b10d680-6305-11f0-85e7-e9b8404e6e9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947448" name="21f66eb0-6305-11f0-a819-4184a9ddd0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714364" name="21f66eb0-6305-11f0-a819-4184a9ddd05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544284" name="321e05a0-6305-11f0-902a-95abe8fa6f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274069" name="321e05a0-6305-11f0-902a-95abe8fa6fc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648467" name="35eaec20-6305-11f0-ad03-d3230606e4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563609" name="35eaec20-6305-11f0-ad03-d3230606e4d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062211" name="2372e010-6306-11f0-93bc-d5f7162fa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066634" name="2372e010-6306-11f0-93bc-d5f7162fa41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630643" name="29e236d0-6306-11f0-a1a8-eb7ae0c591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904640" name="29e236d0-6306-11f0-a1a8-eb7ae0c591f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600581" name="334d1a50-6306-11f0-8281-c79cc1d3d3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431551" name="334d1a50-6306-11f0-8281-c79cc1d3d3d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20480" name="414b1a80-6306-11f0-a71e-d1ec5a5be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501444" name="414b1a80-6306-11f0-a71e-d1ec5a5beb7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226330" name="697eda00-6306-11f0-be0c-b75b8a6cf7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550339" name="697eda00-6306-11f0-be0c-b75b8a6cf78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193169" name="7037e3f0-6306-11f0-9119-85479554fa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716484" name="7037e3f0-6306-11f0-9119-85479554fac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19828" name="04fa2a70-6307-11f0-a2ce-5b3b129eb7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394969" name="04fa2a70-6307-11f0-a2ce-5b3b129eb73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9918151" name="096cede0-6307-11f0-8f95-cb34737e15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810785" name="096cede0-6307-11f0-8f95-cb34737e158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Hargartenstrasse 9, 5703 Seon</w:t>
          </w:r>
        </w:p>
        <w:p>
          <w:pPr>
            <w:spacing w:before="0" w:after="0"/>
          </w:pPr>
          <w:r>
            <w:t>399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