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742547" name="06cd41e0-63b9-11f0-83b7-a58d05dd2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2213" name="06cd41e0-63b9-11f0-83b7-a58d05dd2a1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912637" name="0b4d99e0-63b9-11f0-94d0-b3a2ff482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683288" name="0b4d99e0-63b9-11f0-94d0-b3a2ff48281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794920" name="1ad2af40-63b9-11f0-a467-9374572d7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050514" name="1ad2af40-63b9-11f0-a467-9374572d7d5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57230" name="258750d0-63b9-11f0-bca1-9db98e307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937473" name="258750d0-63b9-11f0-bca1-9db98e307c4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162119" name="2d849a90-63b9-11f0-810d-9f8ee63b6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778931" name="2d849a90-63b9-11f0-810d-9f8ee63b63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682663" name="35496f30-63b9-11f0-a2c4-9543c213d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868059" name="35496f30-63b9-11f0-a2c4-9543c213d2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331056" name="3ec96150-63b9-11f0-b756-1518c415f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70130" name="3ec96150-63b9-11f0-b756-1518c415fb5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436830" name="43c0e520-63b9-11f0-a507-05c094167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070041" name="43c0e520-63b9-11f0-a507-05c0941677f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939965" name="cc14cc20-63b9-11f0-8354-295e5b7a07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898056" name="cc14cc20-63b9-11f0-8354-295e5b7a07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450669" name="d0825f70-63b9-11f0-9b1d-5587ac2f0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1804" name="d0825f70-63b9-11f0-9b1d-5587ac2f0a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356405" name="e0718140-63b9-11f0-9e16-f1dbde5eb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905122" name="e0718140-63b9-11f0-9e16-f1dbde5ebdb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536430" name="e63dba30-63b9-11f0-a5e7-c573fbce43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45706" name="e63dba30-63b9-11f0-a5e7-c573fbce43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549055" name="f0965910-63b9-11f0-9ba0-f9798b560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37041" name="f0965910-63b9-11f0-9ba0-f9798b5606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222399" name="f4c81be0-63b9-11f0-b07e-052b32510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619085" name="f4c81be0-63b9-11f0-b07e-052b3251068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911600" name="61ac8b10-63ba-11f0-9c69-65838ff1a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728783" name="61ac8b10-63ba-11f0-9c69-65838ff1a6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366244" name="65fa3a50-63ba-11f0-bc99-b7280cebab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01675" name="65fa3a50-63ba-11f0-bc99-b7280cebabf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328709" name="75cbc200-63ba-11f0-9227-8142616b1d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529097" name="75cbc200-63ba-11f0-9227-8142616b1d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463692" name="7d70d9a0-63ba-11f0-bcce-fbb38c7eb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36093" name="7d70d9a0-63ba-11f0-bcce-fbb38c7ebde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543020" name="873c7ac0-63ba-11f0-be9f-89a30cc930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7853" name="873c7ac0-63ba-11f0-be9f-89a30cc9305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015276" name="8c7637b0-63ba-11f0-b6c8-4bbc09463a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593230" name="8c7637b0-63ba-11f0-b6c8-4bbc09463a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791549" name="41947d50-63bb-11f0-a29a-eb7f4b3a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656177" name="41947d50-63bb-11f0-a29a-eb7f4b3aa3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718408" name="478e7d00-63bb-11f0-bfb5-83a24e57d6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733906" name="478e7d00-63bb-11f0-bfb5-83a24e57d62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485446" name="57b354d0-63bb-11f0-bb53-55f5b0c86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747933" name="57b354d0-63bb-11f0-bb53-55f5b0c86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579984" name="61ac4780-63bb-11f0-b3ad-f9c0ccaa4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255104" name="61ac4780-63bb-11f0-b3ad-f9c0ccaa485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014851" name="6d4ecb80-63bb-11f0-be5e-8f31ec79c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044887" name="6d4ecb80-63bb-11f0-be5e-8f31ec79c17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755751" name="713e5530-63bb-11f0-b200-77717c2ff1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900494" name="713e5530-63bb-11f0-b200-77717c2ff14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309293" name="ccf0f3f0-63bc-11f0-b483-4f7d1d552b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577193" name="ccf0f3f0-63bc-11f0-b483-4f7d1d552b8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937534" name="d085da80-63bc-11f0-8ecc-dde4d593e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22983" name="d085da80-63bc-11f0-8ecc-dde4d593ea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Glärnischstrasse 148, 8708 Männedorf</w:t>
          </w:r>
        </w:p>
        <w:p>
          <w:pPr>
            <w:spacing w:before="0" w:after="0"/>
          </w:pPr>
          <w:r>
            <w:t>406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