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tblStyle w:val="TableGrid"/>
        <w:tblW w:w="13958" w:type="dxa"/>
        <w:jc w:val="center"/>
        <w:tblLook w:val="04A0"/>
      </w:tblPr>
      <w:tblGrid>
        <w:gridCol w:w="1994"/>
        <w:gridCol w:w="1994"/>
        <w:gridCol w:w="1994"/>
        <w:gridCol w:w="1994"/>
        <w:gridCol w:w="1994"/>
        <w:gridCol w:w="1994"/>
        <w:gridCol w:w="1994"/>
      </w:tblGrid>
      <w:tr>
        <w:trPr>
          <w:tblHeader w:val="true"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Fundort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Verdachtsmoment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Überblick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Detail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jc w:val="left"/>
            </w:pPr>
            <w:r>
              <w:rPr>
                <w:b w:val="true"/>
              </w:rPr>
              <w:t>Ergebnis Analytik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9200618" name="9df52360-621c-11f0-963a-09dff6cae56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73077732" name="9df52360-621c-11f0-963a-09dff6cae565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512495854" name="a79ee4a0-621c-11f0-9ae7-1504ee84be7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59045336" name="a79ee4a0-621c-11f0-9ae7-1504ee84be79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73948913" name="b4e29580-621c-11f0-b3c8-b53c101088c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353525" name="b4e29580-621c-11f0-b3c8-b53c101088c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39653181" name="b9eb0940-621c-11f0-b998-5fe91910877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6439279" name="b9eb0940-621c-11f0-b998-5fe919108770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Bad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23124621" name="c417dd30-621c-11f0-bf82-770908aa6cc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70254815" name="c417dd30-621c-11f0-bf82-770908aa6ccb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337835134" name="c93119d0-621c-11f0-8075-29e797b12466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29697992" name="c93119d0-621c-11f0-8075-29e797b12466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8716579" name="d35e14d0-621c-11f0-ae70-296e227e805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24630127" name="d35e14d0-621c-11f0-ae70-296e227e8058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29524659" name="d85ee770-621c-11f0-88f0-15b4837b081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48574678" name="d85ee770-621c-11f0-88f0-15b4837b081c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Zimmerboden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6329382" name="e58636b0-621c-11f0-b41b-0dfa89079db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4427448" name="e58636b0-621c-11f0-b41b-0dfa89079db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75447017" name="ecf968e0-621c-11f0-a3c3-05d05663b31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8007945" name="ecf968e0-621c-11f0-a3c3-05d05663b310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34165977" name="03273480-621d-11f0-b3f0-297dd14bff6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8633767" name="03273480-621d-11f0-b3f0-297dd14bff61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03852747" name="0ab78ba0-621d-11f0-9422-91d5995296e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7694068" name="0ab78ba0-621d-11f0-9422-91d5995296ec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38550833" name="13dba220-621d-11f0-bd9c-335b4d7f43c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1927748" name="13dba220-621d-11f0-bd9c-335b4d7f43c1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29464913" name="18d82f00-621d-11f0-8408-77fbc70b216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26665888" name="18d82f00-621d-11f0-8408-77fbc70b216b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MaP-8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Gang/Treppe 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09266776" name="27e38080-621d-11f0-8367-81d716ca51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24409607" name="27e38080-621d-11f0-8367-81d716ca510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965816725" name="2bcc7a80-621d-11f0-a0f7-f1f415442b25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9041644" name="2bcc7a80-621d-11f0-a0f7-f1f415442b25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MaP-9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1.OG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VM-5</w:t>
            </w:r>
          </w:p>
          <w:p>
            <w:pPr>
              <w:spacing w:before="0" w:after="0"/>
            </w:pPr>
            <w:r>
              <w:t>Parkettkleber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09620558" name="38f5c590-621d-11f0-b51e-71c88a14542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88557013" name="38f5c590-621d-11f0-b51e-71c88a14542d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475088582" name="3ccf0820-621d-11f0-bbc2-eba8a90cb7e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89678239" name="3ccf0820-621d-11f0-bbc2-eba8a90cb7e8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MaP-10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Fassade</w:t>
            </w:r>
          </w:p>
          <w:p>
            <w:pPr>
              <w:spacing w:before="0" w:after="0"/>
            </w:pPr>
            <w:r>
              <w:t>EG-DG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65471786" name="44a086f0-621d-11f0-9667-31de2b7e6b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72566934" name="44a086f0-621d-11f0-9667-31de2b7e6bda.jpg"/>
                          <pic:cNvPicPr/>
                        </pic:nvPicPr>
                        <pic:blipFill>
                          <a:blip r:embed="rId2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270124853" name="47b89c60-621d-11f0-98bd-2d86911ccbf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045453580" name="47b89c60-621d-11f0-98bd-2d86911ccbfa.jpg"/>
                          <pic:cNvPicPr/>
                        </pic:nvPicPr>
                        <pic:blipFill>
                          <a:blip r:embed="rId2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MaP-11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75998335" name="0baec770-621e-11f0-b138-a55dd2581b6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916040819" name="0baec770-621e-11f0-b138-a55dd2581b63.jpg"/>
                          <pic:cNvPicPr/>
                        </pic:nvPicPr>
                        <pic:blipFill>
                          <a:blip r:embed="rId2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40715661" name="81071a80-621f-11f0-b2b3-6dc81fefcb2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57126497" name="81071a80-621f-11f0-b2b3-6dc81fefcb2e.jpg"/>
                          <pic:cNvPicPr/>
                        </pic:nvPicPr>
                        <pic:blipFill>
                          <a:blip r:embed="rId2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MaP-12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VM-2</w:t>
            </w:r>
          </w:p>
          <w:p>
            <w:pPr>
              <w:spacing w:before="0" w:after="0"/>
            </w:pPr>
            <w:r>
              <w:t>Plattenkleber </w:t>
            </w:r>
          </w:p>
          <w:p>
            <w:pPr>
              <w:spacing w:before="0" w:after="0"/>
            </w:pPr>
            <w:r>
              <w:t>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665552857" name="8b455390-621f-11f0-a465-d18c7253605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51894449" name="8b455390-621f-11f0-a465-d18c72536059.jpg"/>
                          <pic:cNvPicPr/>
                        </pic:nvPicPr>
                        <pic:blipFill>
                          <a:blip r:embed="rId2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463364128" name="8e875f30-621f-11f0-85a9-6d5b7c60e4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273921676" name="8e875f30-621f-11f0-85a9-6d5b7c60e48d.jpg"/>
                          <pic:cNvPicPr/>
                        </pic:nvPicPr>
                        <pic:blipFill>
                          <a:blip r:embed="rId2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MaP-13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Wohnzimmer 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231435879" name="95e81ad0-621f-11f0-8ade-f7a0e0315a8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8347685" name="95e81ad0-621f-11f0-8ade-f7a0e0315a8f.jpg"/>
                          <pic:cNvPicPr/>
                        </pic:nvPicPr>
                        <pic:blipFill>
                          <a:blip r:embed="rId2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21518684" name="99a0dd10-621f-11f0-b8b8-ede39e04d2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654322121" name="99a0dd10-621f-11f0-b8b8-ede39e04d2d4.jpg"/>
                          <pic:cNvPicPr/>
                        </pic:nvPicPr>
                        <pic:blipFill>
                          <a:blip r:embed="rId2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MaP-14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Zimmer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VM-4</w:t>
            </w:r>
          </w:p>
          <w:p>
            <w:pPr>
              <w:spacing w:before="0" w:after="0"/>
            </w:pPr>
            <w:r>
              <w:t>(elastische) Bodenbeläge inkl. Kleber</w:t>
            </w:r>
          </w:p>
          <w:p>
            <w:pPr>
              <w:spacing w:before="0" w:after="0"/>
            </w:pPr>
            <w:r>
              <w:t>Zimmerboden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024917426" name="a3a56880-621f-11f0-8c2c-2fb4591b45d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440602963" name="a3a56880-621f-11f0-8c2c-2fb4591b45da.jpg"/>
                          <pic:cNvPicPr/>
                        </pic:nvPicPr>
                        <pic:blipFill>
                          <a:blip r:embed="rId3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305659228" name="a741c920-621f-11f0-965a-2942a65d1b1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71453132" name="a741c920-621f-11f0-965a-2942a65d1b1b.jpg"/>
                          <pic:cNvPicPr/>
                        </pic:nvPicPr>
                        <pic:blipFill>
                          <a:blip r:embed="rId3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MaP-15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</w:t>
            </w:r>
          </w:p>
          <w:p>
            <w:pPr>
              <w:spacing w:before="0" w:after="0"/>
            </w:pPr>
            <w:r>
              <w:t>Fliesenkleber 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90935691" name="ae197ea0-621f-11f0-a45e-b11cfe43e04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04052903" name="ae197ea0-621f-11f0-a45e-b11cfe43e04f.jpg"/>
                          <pic:cNvPicPr/>
                        </pic:nvPicPr>
                        <pic:blipFill>
                          <a:blip r:embed="rId3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870775450" name="b249bad0-621f-11f0-9684-3fa36e89bbd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39484296" name="b249bad0-621f-11f0-9684-3fa36e89bbd4.jpg"/>
                          <pic:cNvPicPr/>
                        </pic:nvPicPr>
                        <pic:blipFill>
                          <a:blip r:embed="rId3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MaP-16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WC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VM-3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Wand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76877060" name="c0baef30-621f-11f0-b343-cd78806e222b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91161167" name="c0baef30-621f-11f0-b343-cd78806e222b.jpg"/>
                          <pic:cNvPicPr/>
                        </pic:nvPicPr>
                        <pic:blipFill>
                          <a:blip r:embed="rId3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1183931331" name="c403ffb0-621f-11f0-a674-9916d63323b3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991778715" name="c403ffb0-621f-11f0-a674-9916d63323b3.jpg"/>
                          <pic:cNvPicPr/>
                        </pic:nvPicPr>
                        <pic:blipFill>
                          <a:blip r:embed="rId3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  <w:tr>
        <w:tc>
          <w:tcPr>
            <w:tcW w:w="1994" w:type="dxa"/>
          </w:tcPr>
          <w:p>
            <w:pPr>
              <w:spacing w:before="0" w:after="0"/>
            </w:pPr>
            <w:r>
              <w:rPr>
                <w:b w:val="true"/>
              </w:rPr>
              <w:t>MaP-17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Küche</w:t>
            </w:r>
          </w:p>
          <w:p>
            <w:pPr>
              <w:spacing w:before="0" w:after="0"/>
            </w:pPr>
            <w:r>
              <w:t>EG</w:t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VM-10</w:t>
            </w:r>
          </w:p>
          <w:p>
            <w:pPr>
              <w:spacing w:before="0" w:after="0"/>
            </w:pPr>
            <w:r>
              <w:t>Verputz</w:t>
            </w:r>
          </w:p>
          <w:p>
            <w:pPr>
              <w:spacing w:before="0" w:after="0"/>
            </w:pPr>
            <w:r>
              <w:t>Decke</w:t>
            </w:r>
          </w:p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/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575985300" name="d4ef34c0-621f-11f0-839f-4bbe1d97128d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604548659" name="d4ef34c0-621f-11f0-839f-4bbe1d97128d.jpg"/>
                          <pic:cNvPicPr/>
                        </pic:nvPicPr>
                        <pic:blipFill>
                          <a:blip r:embed="rId3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  <w:tcMar>
              <w:left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66190" cy="1680867"/>
                  <wp:effectExtent l="0" t="0" r="0" b="0"/>
                  <wp:docPr id="630901923" name="d7ddc930-621f-11f0-95aa-47da32d43af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552322646" name="d7ddc930-621f-11f0-95aa-47da32d43aff.jpg"/>
                          <pic:cNvPicPr/>
                        </pic:nvPicPr>
                        <pic:blipFill>
                          <a:blip r:embed="rId3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66190" cy="1680867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1994" w:type="dxa"/>
          </w:tcPr>
          <w:p>
            <w:pPr>
              <w:spacing w:before="0" w:after="0"/>
            </w:pPr>
            <w:r>
              <w:t>Asbest:</w:t>
            </w:r>
          </w:p>
        </w:tc>
      </w:tr>
    </w:tbl>
    <w:sectPr>
      <w:headerReference w:type="default" r:id="rId3"/>
      <w:footerReference w:type="default" r:id="rId38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lefabvre</w:t>
          </w:r>
        </w:p>
        <w:p>
          <w:pPr>
            <w:spacing w:before="0" w:after="0"/>
          </w:pPr>
          <w:r>
            <w:t>395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Liste der Einzelproben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media/document_image_rId22.jpeg" Type="http://schemas.openxmlformats.org/officeDocument/2006/relationships/image" Id="rId22"/>
    <Relationship Target="media/document_image_rId23.jpeg" Type="http://schemas.openxmlformats.org/officeDocument/2006/relationships/image" Id="rId23"/>
    <Relationship Target="media/document_image_rId24.jpeg" Type="http://schemas.openxmlformats.org/officeDocument/2006/relationships/image" Id="rId24"/>
    <Relationship Target="media/document_image_rId25.jpeg" Type="http://schemas.openxmlformats.org/officeDocument/2006/relationships/image" Id="rId25"/>
    <Relationship Target="media/document_image_rId26.jpeg" Type="http://schemas.openxmlformats.org/officeDocument/2006/relationships/image" Id="rId26"/>
    <Relationship Target="media/document_image_rId27.jpeg" Type="http://schemas.openxmlformats.org/officeDocument/2006/relationships/image" Id="rId27"/>
    <Relationship Target="media/document_image_rId28.jpeg" Type="http://schemas.openxmlformats.org/officeDocument/2006/relationships/image" Id="rId28"/>
    <Relationship Target="media/document_image_rId29.jpeg" Type="http://schemas.openxmlformats.org/officeDocument/2006/relationships/image" Id="rId29"/>
    <Relationship Target="media/document_image_rId30.jpeg" Type="http://schemas.openxmlformats.org/officeDocument/2006/relationships/image" Id="rId30"/>
    <Relationship Target="media/document_image_rId31.jpeg" Type="http://schemas.openxmlformats.org/officeDocument/2006/relationships/image" Id="rId31"/>
    <Relationship Target="media/document_image_rId32.jpeg" Type="http://schemas.openxmlformats.org/officeDocument/2006/relationships/image" Id="rId32"/>
    <Relationship Target="media/document_image_rId33.jpeg" Type="http://schemas.openxmlformats.org/officeDocument/2006/relationships/image" Id="rId33"/>
    <Relationship Target="media/document_image_rId34.jpeg" Type="http://schemas.openxmlformats.org/officeDocument/2006/relationships/image" Id="rId34"/>
    <Relationship Target="media/document_image_rId35.jpeg" Type="http://schemas.openxmlformats.org/officeDocument/2006/relationships/image" Id="rId35"/>
    <Relationship Target="media/document_image_rId36.jpeg" Type="http://schemas.openxmlformats.org/officeDocument/2006/relationships/image" Id="rId36"/>
    <Relationship Target="media/document_image_rId37.jpeg" Type="http://schemas.openxmlformats.org/officeDocument/2006/relationships/image" Id="rId37"/>
    <Relationship Target="footer.xml" Type="http://schemas.openxmlformats.org/officeDocument/2006/relationships/footer" Id="rId38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