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4213977" name="35b15590-6144-11f0-9071-d38118d73d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062285" name="35b15590-6144-11f0-9071-d38118d73d8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224776" name="3cd5a470-6144-11f0-80bb-a76e1c834d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268423" name="3cd5a470-6144-11f0-80bb-a76e1c834dd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3705074" name="5e8e57f0-6145-11f0-9b39-39c566538f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145671" name="5e8e57f0-6145-11f0-9b39-39c566538f0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9065322" name="6a688dc0-6145-11f0-8403-c731f90723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986807" name="6a688dc0-6145-11f0-8403-c731f907238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6161106" name="9d098590-6145-11f0-a37c-ebf943c62b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333219" name="9d098590-6145-11f0-a37c-ebf943c62bc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4314951" name="a40f7700-6145-11f0-a204-0b6f3164b9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009630" name="a40f7700-6145-11f0-a204-0b6f3164b96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9292874" name="db210f60-6145-11f0-b761-abcfc971c4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201215" name="db210f60-6145-11f0-b761-abcfc971c46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4773454" name="e4374330-6145-11f0-b080-832fa6187b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6233" name="e4374330-6145-11f0-b080-832fa6187bf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2809609" name="9b579a60-6146-11f0-872a-0b0a43e802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267904" name="9b579a60-6146-11f0-872a-0b0a43e802a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1214506" name="a0ca1a90-6146-11f0-b35a-21df8f1d70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4134" name="a0ca1a90-6146-11f0-b35a-21df8f1d70e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unter Laminat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8258595" name="efd19460-6146-11f0-864c-21e92267a8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748655" name="efd19460-6146-11f0-864c-21e92267a8d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9016665" name="f4ad52d0-6146-11f0-a235-d5d11ec63b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983372" name="f4ad52d0-6146-11f0-a235-d5d11ec63bf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8121780" name="ba3ecc70-6149-11f0-89e9-cb0660e9d2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931181" name="ba3ecc70-6149-11f0-89e9-cb0660e9d2c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2171932" name="bfb4cf10-6149-11f0-aef4-234d97723c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005671" name="bfb4cf10-6149-11f0-aef4-234d97723cd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5899550" name="d7b22a90-6149-11f0-a0b3-2da2218648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926805" name="d7b22a90-6149-11f0-a0b3-2da22186481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2278791" name="ddda1810-6149-11f0-b44a-03fd3a4006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883027" name="ddda1810-6149-11f0-b44a-03fd3a40068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Kellerboden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0372077" name="606f0c90-614a-11f0-aa2e-3169f88b76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082157" name="606f0c90-614a-11f0-aa2e-3169f88b768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0744504" name="68c85900-614a-11f0-aba3-ef57258612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682933" name="68c85900-614a-11f0-aba3-ef572586122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Rohr Isolation </w:t>
            </w:r>
          </w:p>
          <w:p>
            <w:pPr>
              <w:spacing w:before="0" w:after="0"/>
            </w:pPr>
            <w:r>
              <w:t>Heizungsrohre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8461916" name="1cf97f80-614b-11f0-984b-e95b99835f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180999" name="1cf97f80-614b-11f0-984b-e95b99835f7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4695076" name="2e09a1b0-614b-11f0-9139-b9b24f5825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786401" name="2e09a1b0-614b-11f0-9139-b9b24f58254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Kellerfenster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5013873" name="0f7d2080-614d-11f0-ae38-13c56ad65e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45434" name="0f7d2080-614d-11f0-ae38-13c56ad65eb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5781773" name="13a127b0-614d-11f0-a06d-93979eca01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151723" name="13a127b0-614d-11f0-a06d-93979eca012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9739971" name="5ff679d0-614d-11f0-9318-ab0e3b1caa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55320" name="5ff679d0-614d-11f0-9318-ab0e3b1caa1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6101520" name="676d7c90-614d-11f0-958f-8be6f3045a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107149" name="676d7c90-614d-11f0-958f-8be6f3045aa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1257692" name="382a91f0-614f-11f0-8904-31cb0e9048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555404" name="382a91f0-614f-11f0-8904-31cb0e90480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5858778" name="3c711540-614f-11f0-a160-4ffd3ea89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580082" name="3c711540-614f-11f0-a160-4ffd3ea8928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CUCi</w:t>
          </w:r>
        </w:p>
        <w:p>
          <w:pPr>
            <w:spacing w:before="0" w:after="0"/>
          </w:pPr>
          <w:r>
            <w:t>405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