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Kleinbergstrasse 28, 8895 Flumserberg Portels</w:t>
          </w:r>
        </w:p>
        <w:p>
          <w:pPr>
            <w:spacing w:before="0" w:after="0"/>
          </w:pPr>
          <w:r>
            <w:t>395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