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7880790" name="978dd240-6174-11f0-8c7c-739a32ce7f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91717" name="978dd240-6174-11f0-8c7c-739a32ce7f7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4394252" name="9c7fd7d0-6174-11f0-a39a-958f672f51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8669391" name="9c7fd7d0-6174-11f0-a39a-958f672f513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7500077" name="daf734e0-6174-11f0-87d3-c53da4710c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437172" name="daf734e0-6174-11f0-87d3-c53da4710c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7949722" name="ded7ca70-6174-11f0-82c7-097b95da04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609778" name="ded7ca70-6174-11f0-82c7-097b95da048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1349544" name="2d688da0-6175-11f0-80e3-5db77af87e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963411" name="2d688da0-6175-11f0-80e3-5db77af87e6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471002" name="45029370-6175-11f0-b05f-859c66bda7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2991455" name="45029370-6175-11f0-b05f-859c66bda7e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6287407" name="71677980-6175-11f0-8b0e-85aa88555b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708473" name="71677980-6175-11f0-8b0e-85aa88555b9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9613164" name="77c73fe0-6175-11f0-9433-77ac0e8bd3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3757831" name="77c73fe0-6175-11f0-9433-77ac0e8bd3f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2094521" name="d4fe34b0-6176-11f0-8d13-a3282dc122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6745720" name="d4fe34b0-6176-11f0-8d13-a3282dc1225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085390" name="d9fa2550-6176-11f0-a2b3-dd7a4eabf3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172997" name="d9fa2550-6176-11f0-a2b3-dd7a4eabf3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Fassde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6414000" name="128194d0-6177-11f0-895b-bfcb26d8ad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273275" name="128194d0-6177-11f0-895b-bfcb26d8ad2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8189966" name="1577f170-6177-11f0-aa0f-a1787a117b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5345315" name="1577f170-6177-11f0-aa0f-a1787a117b4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Kleinbergstrasse 28, 8895 Flumserberg Portels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