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Wandbeläge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StandortIlgenweg 5, 8887 Mels</w:t>
          </w:r>
        </w:p>
        <w:p>
          <w:pPr>
            <w:spacing w:before="0" w:after="0"/>
          </w:pPr>
          <w:r>
            <w:t>378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