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StandortIlgenweg 5, 8887 Mels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454654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76293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