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Unterdach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Unterdach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1336985" name="f21eb3b0-617d-11f0-994d-27e93e234b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1649416" name="f21eb3b0-617d-11f0-994d-27e93e234bed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7526231" name="f928eae0-617d-11f0-8d71-795cdb48d1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198789" name="f928eae0-617d-11f0-8d71-795cdb48d158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DG -UG </w:t>
            </w:r>
          </w:p>
          <w:p>
            <w:pPr>
              <w:spacing w:before="0" w:after="0"/>
            </w:pPr>
            <w:r>
              <w:t>Kamin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0273042" name="22f2b3b0-617e-11f0-9064-2705dc01ad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3108853" name="22f2b3b0-617e-11f0-9064-2705dc01ad26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8577083" name="27e5a3a0-617e-11f0-8fbf-6997258d8f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7075118" name="27e5a3a0-617e-11f0-8fbf-6997258d8f48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Leichtbauelemente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7491422" name="8b2dbf10-617e-11f0-9920-f5f6eca63b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0737597" name="8b2dbf10-617e-11f0-9920-f5f6eca63b55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5386061" name="9402a420-617e-11f0-918b-af019fbae7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2225717" name="9402a420-617e-11f0-918b-af019fbae777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OG - 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6509538" name="5861f140-617f-11f0-8a81-65fadca378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4702145" name="5861f140-617f-11f0-8a81-65fadca3784e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9740904" name="5c445b90-617f-11f0-8f37-470d2820e4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9785999" name="5c445b90-617f-11f0-8f37-470d2820e455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(elastische) Wandbeläge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0712628" name="72a4f700-617f-11f0-a710-b7fb0d0162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568938" name="72a4f700-617f-11f0-a710-b7fb0d01622c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3570972" name="78634d40-617f-11f0-83c9-0757bc14911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4962328" name="78634d40-617f-11f0-83c9-0757bc14911e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9552817" name="84842900-617f-11f0-97b0-c3b64569ec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5649869" name="84842900-617f-11f0-97b0-c3b64569ecfd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7293975" name="88cc32f0-617f-11f0-afb1-b121e556dd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7932555" name="88cc32f0-617f-11f0-afb1-b121e556dd86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5772077" name="234de120-6180-11f0-8909-1fc248f724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5525242" name="234de120-6180-11f0-8909-1fc248f724da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084192" name="27be5aa0-6180-11f0-9e21-e544eef8bb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6926301" name="27be5aa0-6180-11f0-9e21-e544eef8bb5c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4175941" name="c2531ba0-6180-11f0-aca2-e99437932b0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6310882" name="c2531ba0-6180-11f0-aca2-e99437932b01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7173564" name="c87340f0-6180-11f0-9542-eb9d1711b45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0523062" name="c87340f0-6180-11f0-9542-eb9d1711b453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5039697" name="e9e4cec0-6180-11f0-b9e1-7d625d3c4d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8125922" name="e9e4cec0-6180-11f0-b9e1-7d625d3c4d65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527987" name="ef8a45d0-6180-11f0-80a6-11416f88d58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2706189" name="ef8a45d0-6180-11f0-80a6-11416f88d580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5761910" name="fa070e80-6180-11f0-a56e-03470d0d815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5336944" name="fa070e80-6180-11f0-a56e-03470d0d8152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4634540" name="fcbbf550-6180-11f0-9a9e-535e432f5bc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3811935" name="fcbbf550-6180-11f0-9a9e-535e432f5bc6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9544408" name="a7787450-6181-11f0-b3d2-699fb25bf33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6567649" name="a7787450-6181-11f0-b3d2-699fb25bf33b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6920629" name="ab682510-6181-11f0-b4c2-4573f63aa7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8682123" name="ab682510-6181-11f0-b4c2-4573f63aa747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18316" name="01622f60-6182-11f0-ab15-2f76166203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6181972" name="01622f60-6182-11f0-ab15-2f761662039e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7009375" name="20b019e0-6182-11f0-a445-735aea87f9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123085" name="20b019e0-6182-11f0-a445-735aea87f9f4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2101227" name="2bcc08c0-6182-11f0-bdc5-a98a5a6966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0855487" name="2bcc08c0-6182-11f0-bdc5-a98a5a6966b8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3804742" name="31c82b50-6182-11f0-978c-adde522b88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5171029" name="31c82b50-6182-11f0-978c-adde522b88de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1465954" name="5bc70de0-6182-11f0-b4f4-cd1f503d8cc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5193876" name="5bc70de0-6182-11f0-b4f4-cd1f503d8cc6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0519215" name="61ce05e0-6182-11f0-ae16-d1210e5ad0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0425859" name="61ce05e0-6182-11f0-ae16-d1210e5ad09d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9585254" name="ce388a20-6182-11f0-9355-1799fc134e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6668815" name="ce388a20-6182-11f0-9355-1799fc134e97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9631242" name="dd13caf0-6182-11f0-b130-bba876545d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0430018" name="dd13caf0-6182-11f0-b130-bba876545d61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1086694" name="36a023c0-6183-11f0-a402-ed76a83c2c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2993567" name="36a023c0-6183-11f0-a402-ed76a83c2c49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7202710" name="3a019e40-6183-11f0-bba1-dfdac522c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9084542" name="3a019e40-6183-11f0-bba1-dfdac522c6a5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StandortIlgenweg 5, 8887 Mels</w:t>
          </w:r>
        </w:p>
        <w:p>
          <w:pPr>
            <w:spacing w:before="0" w:after="0"/>
          </w:pPr>
          <w:r>
            <w:t>378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footer.xml" Type="http://schemas.openxmlformats.org/officeDocument/2006/relationships/footer" Id="rId36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